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5281" w:type="dxa"/>
        <w:tblInd w:w="-5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Look w:val="04A0" w:firstRow="1" w:lastRow="0" w:firstColumn="1" w:lastColumn="0" w:noHBand="0" w:noVBand="1"/>
      </w:tblPr>
      <w:tblGrid>
        <w:gridCol w:w="1554"/>
        <w:gridCol w:w="1803"/>
        <w:gridCol w:w="1959"/>
        <w:gridCol w:w="2270"/>
        <w:gridCol w:w="303"/>
        <w:gridCol w:w="179"/>
        <w:gridCol w:w="2111"/>
        <w:gridCol w:w="457"/>
        <w:gridCol w:w="1571"/>
        <w:gridCol w:w="792"/>
        <w:gridCol w:w="853"/>
        <w:gridCol w:w="1429"/>
      </w:tblGrid>
      <w:tr w:rsidR="00C06CEB" w:rsidRPr="009F3D4D" w14:paraId="18D5581A" w14:textId="77777777">
        <w:tc>
          <w:tcPr>
            <w:tcW w:w="9983" w:type="dxa"/>
            <w:gridSpan w:val="8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7AD0EB31" w14:textId="77777777" w:rsidR="00C06CEB" w:rsidRPr="009F3D4D" w:rsidRDefault="002016A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F3D4D">
              <w:rPr>
                <w:rFonts w:ascii="Times New Roman" w:hAnsi="Times New Roman"/>
                <w:b/>
                <w:sz w:val="28"/>
                <w:szCs w:val="28"/>
              </w:rPr>
              <w:t>Unità Di Apprendimento N. 2        “</w:t>
            </w:r>
            <w:proofErr w:type="spellStart"/>
            <w:r w:rsidR="009F3D4D">
              <w:rPr>
                <w:rFonts w:ascii="Times New Roman" w:hAnsi="Times New Roman"/>
                <w:b/>
                <w:sz w:val="28"/>
                <w:szCs w:val="28"/>
              </w:rPr>
              <w:t>Around</w:t>
            </w:r>
            <w:proofErr w:type="spellEnd"/>
            <w:r w:rsidR="009F3D4D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9F3D4D">
              <w:rPr>
                <w:rFonts w:ascii="Times New Roman" w:hAnsi="Times New Roman"/>
                <w:b/>
                <w:sz w:val="28"/>
                <w:szCs w:val="28"/>
              </w:rPr>
              <w:t>town</w:t>
            </w:r>
            <w:proofErr w:type="spellEnd"/>
            <w:r w:rsidR="009F3D4D">
              <w:rPr>
                <w:rFonts w:ascii="Times New Roman" w:hAnsi="Times New Roman"/>
                <w:b/>
                <w:sz w:val="28"/>
                <w:szCs w:val="28"/>
              </w:rPr>
              <w:t xml:space="preserve">! </w:t>
            </w:r>
            <w:r w:rsidRPr="009F3D4D">
              <w:rPr>
                <w:rFonts w:ascii="Times New Roman" w:hAnsi="Times New Roman"/>
                <w:b/>
                <w:sz w:val="28"/>
                <w:szCs w:val="28"/>
              </w:rPr>
              <w:t>”</w:t>
            </w:r>
          </w:p>
          <w:p w14:paraId="3BDBA027" w14:textId="77777777" w:rsidR="00C06CEB" w:rsidRPr="009F3D4D" w:rsidRDefault="002016A1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F3D4D">
              <w:rPr>
                <w:rFonts w:ascii="Times New Roman" w:hAnsi="Times New Roman"/>
                <w:b/>
                <w:sz w:val="28"/>
                <w:szCs w:val="28"/>
              </w:rPr>
              <w:t>Discipline Coinvolte</w:t>
            </w:r>
            <w:r w:rsidRPr="009F3D4D">
              <w:rPr>
                <w:rFonts w:ascii="Times New Roman" w:hAnsi="Times New Roman"/>
                <w:sz w:val="28"/>
                <w:szCs w:val="28"/>
              </w:rPr>
              <w:t>: Inglese</w:t>
            </w:r>
          </w:p>
          <w:p w14:paraId="739BBAA0" w14:textId="77777777" w:rsidR="00C06CEB" w:rsidRPr="009F3D4D" w:rsidRDefault="002016A1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F3D4D">
              <w:rPr>
                <w:rFonts w:ascii="Times New Roman" w:hAnsi="Times New Roman"/>
                <w:sz w:val="28"/>
                <w:szCs w:val="28"/>
              </w:rPr>
              <w:t>Collegamenti Interdisciplinar</w:t>
            </w:r>
            <w:r w:rsidR="009F3D4D">
              <w:rPr>
                <w:rFonts w:ascii="Times New Roman" w:hAnsi="Times New Roman"/>
                <w:sz w:val="28"/>
                <w:szCs w:val="28"/>
              </w:rPr>
              <w:t>i: Italiano – Cittadinanza</w:t>
            </w:r>
          </w:p>
          <w:p w14:paraId="385390C0" w14:textId="77777777" w:rsidR="00C06CEB" w:rsidRPr="009F3D4D" w:rsidRDefault="002016A1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9F3D4D">
              <w:rPr>
                <w:rFonts w:ascii="Times New Roman" w:hAnsi="Times New Roman"/>
                <w:sz w:val="28"/>
                <w:szCs w:val="28"/>
              </w:rPr>
              <w:t xml:space="preserve">Classi Coinvolte: Scuola </w:t>
            </w:r>
            <w:r w:rsidR="009F3D4D">
              <w:rPr>
                <w:rFonts w:ascii="Times New Roman" w:hAnsi="Times New Roman"/>
                <w:sz w:val="28"/>
                <w:szCs w:val="28"/>
              </w:rPr>
              <w:t xml:space="preserve">Secondaria classi 2° </w:t>
            </w:r>
          </w:p>
          <w:p w14:paraId="78E4DCB4" w14:textId="77777777" w:rsidR="00C06CEB" w:rsidRPr="009F3D4D" w:rsidRDefault="009F3D4D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Tempo Di Svolgimento: N</w:t>
            </w:r>
            <w:r w:rsidR="002016A1" w:rsidRPr="009F3D4D">
              <w:rPr>
                <w:rFonts w:ascii="Times New Roman" w:hAnsi="Times New Roman"/>
                <w:sz w:val="28"/>
                <w:szCs w:val="28"/>
              </w:rPr>
              <w:t>ovembre</w:t>
            </w:r>
          </w:p>
        </w:tc>
        <w:tc>
          <w:tcPr>
            <w:tcW w:w="2632" w:type="dxa"/>
            <w:gridSpan w:val="2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7EF3E61D" w14:textId="77777777" w:rsidR="00C06CEB" w:rsidRPr="009F3D4D" w:rsidRDefault="002016A1">
            <w:pPr>
              <w:spacing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9F3D4D">
              <w:rPr>
                <w:rFonts w:ascii="Times New Roman" w:hAnsi="Times New Roman"/>
                <w:b/>
                <w:sz w:val="28"/>
                <w:szCs w:val="28"/>
              </w:rPr>
              <w:t>Profilo Di Competenze</w:t>
            </w:r>
          </w:p>
          <w:p w14:paraId="6DCFE922" w14:textId="77777777" w:rsidR="00C06CEB" w:rsidRPr="009F3D4D" w:rsidRDefault="002016A1">
            <w:pPr>
              <w:spacing w:line="240" w:lineRule="auto"/>
              <w:rPr>
                <w:rFonts w:ascii="Times New Roman" w:eastAsia="Times New Roman" w:hAnsi="Times New Roman"/>
                <w:color w:val="2B2B2B"/>
                <w:sz w:val="28"/>
                <w:szCs w:val="28"/>
                <w:lang w:eastAsia="it-IT"/>
              </w:rPr>
            </w:pPr>
            <w:r w:rsidRPr="009F3D4D">
              <w:rPr>
                <w:rFonts w:ascii="Times New Roman" w:eastAsia="Times New Roman" w:hAnsi="Times New Roman"/>
                <w:color w:val="2B2B2B"/>
                <w:sz w:val="28"/>
                <w:szCs w:val="28"/>
                <w:lang w:eastAsia="it-IT"/>
              </w:rPr>
              <w:t>- L’alunno comprende  i punti essenziali di messaggi in lingua standard su argomenti familiari o di studio che affronta normalmente a scuola e nel tempo libero</w:t>
            </w:r>
          </w:p>
          <w:p w14:paraId="5C2FAE44" w14:textId="77777777" w:rsidR="00C06CEB" w:rsidRPr="009F3D4D" w:rsidRDefault="002016A1">
            <w:pPr>
              <w:spacing w:line="240" w:lineRule="auto"/>
              <w:rPr>
                <w:rFonts w:ascii="Times New Roman" w:eastAsia="Times New Roman" w:hAnsi="Times New Roman"/>
                <w:color w:val="2B2B2B"/>
                <w:sz w:val="28"/>
                <w:szCs w:val="28"/>
                <w:lang w:eastAsia="it-IT"/>
              </w:rPr>
            </w:pPr>
            <w:r w:rsidRPr="009F3D4D">
              <w:rPr>
                <w:rFonts w:ascii="Times New Roman" w:eastAsia="Times New Roman" w:hAnsi="Times New Roman"/>
                <w:color w:val="2B2B2B"/>
                <w:sz w:val="28"/>
                <w:szCs w:val="28"/>
                <w:lang w:eastAsia="it-IT"/>
              </w:rPr>
              <w:t>- Interagisce con uno o più interlocutori in contesti familiari e su argomenti noti</w:t>
            </w:r>
          </w:p>
          <w:p w14:paraId="2C3D5CB7" w14:textId="77777777" w:rsidR="00C06CEB" w:rsidRPr="009F3D4D" w:rsidRDefault="002016A1">
            <w:pPr>
              <w:spacing w:line="240" w:lineRule="auto"/>
              <w:rPr>
                <w:rFonts w:ascii="Times New Roman" w:eastAsia="Times New Roman" w:hAnsi="Times New Roman"/>
                <w:color w:val="2B2B2B"/>
                <w:sz w:val="28"/>
                <w:szCs w:val="28"/>
                <w:lang w:eastAsia="it-IT"/>
              </w:rPr>
            </w:pPr>
            <w:r w:rsidRPr="009F3D4D">
              <w:rPr>
                <w:rFonts w:ascii="Times New Roman" w:eastAsia="Times New Roman" w:hAnsi="Times New Roman"/>
                <w:color w:val="2B2B2B"/>
                <w:sz w:val="28"/>
                <w:szCs w:val="28"/>
                <w:lang w:eastAsia="it-IT"/>
              </w:rPr>
              <w:t>- Descrive oralmente situazioni, racconta avvenimenti ed esperienze personali.</w:t>
            </w:r>
          </w:p>
          <w:p w14:paraId="491AB58B" w14:textId="77777777" w:rsidR="00C06CEB" w:rsidRPr="009F3D4D" w:rsidRDefault="002016A1">
            <w:pPr>
              <w:spacing w:line="240" w:lineRule="auto"/>
              <w:rPr>
                <w:rFonts w:ascii="Times New Roman" w:eastAsia="Times New Roman" w:hAnsi="Times New Roman"/>
                <w:color w:val="2B2B2B"/>
                <w:sz w:val="28"/>
                <w:szCs w:val="28"/>
                <w:lang w:eastAsia="it-IT"/>
              </w:rPr>
            </w:pPr>
            <w:r w:rsidRPr="009F3D4D">
              <w:rPr>
                <w:rFonts w:ascii="Times New Roman" w:eastAsia="Times New Roman" w:hAnsi="Times New Roman"/>
                <w:color w:val="2B2B2B"/>
                <w:sz w:val="28"/>
                <w:szCs w:val="28"/>
                <w:lang w:eastAsia="it-IT"/>
              </w:rPr>
              <w:t xml:space="preserve">- Scrive semplici resoconti e </w:t>
            </w:r>
            <w:r w:rsidRPr="009F3D4D">
              <w:rPr>
                <w:rFonts w:ascii="Times New Roman" w:eastAsia="Times New Roman" w:hAnsi="Times New Roman"/>
                <w:color w:val="2B2B2B"/>
                <w:sz w:val="28"/>
                <w:szCs w:val="28"/>
                <w:lang w:eastAsia="it-IT"/>
              </w:rPr>
              <w:lastRenderedPageBreak/>
              <w:t>compone brevi testi o messaggi rivolti a coetanei e familiari.</w:t>
            </w:r>
          </w:p>
          <w:p w14:paraId="20B35FE7" w14:textId="77777777" w:rsidR="00C06CEB" w:rsidRPr="009F3D4D" w:rsidRDefault="002016A1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F3D4D">
              <w:rPr>
                <w:rFonts w:ascii="Times New Roman" w:eastAsia="Times New Roman" w:hAnsi="Times New Roman"/>
                <w:color w:val="2B2B2B"/>
                <w:sz w:val="28"/>
                <w:szCs w:val="28"/>
                <w:lang w:eastAsia="it-IT"/>
              </w:rPr>
              <w:t>- Legge semplici  testi  e ne coglie  informazioni globali e specifiche</w:t>
            </w:r>
          </w:p>
          <w:p w14:paraId="1C72E28F" w14:textId="77777777" w:rsidR="00C06CEB" w:rsidRPr="009F3D4D" w:rsidRDefault="00C06CEB">
            <w:pPr>
              <w:spacing w:line="240" w:lineRule="auto"/>
              <w:jc w:val="both"/>
              <w:rPr>
                <w:rFonts w:ascii="Times New Roman" w:eastAsia="Times New Roman" w:hAnsi="Times New Roman"/>
                <w:color w:val="2B2B2B"/>
                <w:sz w:val="28"/>
                <w:szCs w:val="28"/>
                <w:lang w:eastAsia="it-IT"/>
              </w:rPr>
            </w:pPr>
          </w:p>
        </w:tc>
        <w:tc>
          <w:tcPr>
            <w:tcW w:w="2664" w:type="dxa"/>
            <w:gridSpan w:val="2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7E6A3FEB" w14:textId="77777777" w:rsidR="00C06CEB" w:rsidRPr="009F3D4D" w:rsidRDefault="002016A1">
            <w:pPr>
              <w:pStyle w:val="Corpotesto"/>
              <w:spacing w:after="0"/>
              <w:jc w:val="both"/>
              <w:rPr>
                <w:rFonts w:ascii="Times New Roman" w:eastAsia="Times New Roman" w:hAnsi="Times New Roman"/>
                <w:b/>
                <w:iCs/>
                <w:color w:val="2B2B2B"/>
                <w:sz w:val="28"/>
                <w:szCs w:val="28"/>
                <w:lang w:eastAsia="it-IT"/>
              </w:rPr>
            </w:pPr>
            <w:r w:rsidRPr="009F3D4D">
              <w:rPr>
                <w:rFonts w:ascii="Times New Roman" w:eastAsia="Times New Roman" w:hAnsi="Times New Roman"/>
                <w:b/>
                <w:iCs/>
                <w:color w:val="2B2B2B"/>
                <w:sz w:val="28"/>
                <w:szCs w:val="28"/>
                <w:lang w:eastAsia="it-IT"/>
              </w:rPr>
              <w:lastRenderedPageBreak/>
              <w:t>Competenze chiave europee</w:t>
            </w:r>
          </w:p>
          <w:p w14:paraId="4D230E82" w14:textId="77777777" w:rsidR="00C06CEB" w:rsidRPr="009F3D4D" w:rsidRDefault="002016A1">
            <w:pPr>
              <w:pStyle w:val="Corpotesto"/>
              <w:spacing w:after="0"/>
              <w:jc w:val="both"/>
              <w:rPr>
                <w:rFonts w:ascii="Times New Roman" w:eastAsia="Times New Roman" w:hAnsi="Times New Roman"/>
                <w:iCs/>
                <w:color w:val="2B2B2B"/>
                <w:sz w:val="28"/>
                <w:szCs w:val="28"/>
                <w:lang w:eastAsia="it-IT"/>
              </w:rPr>
            </w:pPr>
            <w:r w:rsidRPr="009F3D4D">
              <w:rPr>
                <w:rFonts w:ascii="Times New Roman" w:eastAsia="Times New Roman" w:hAnsi="Times New Roman"/>
                <w:iCs/>
                <w:color w:val="2B2B2B"/>
                <w:sz w:val="28"/>
                <w:szCs w:val="28"/>
                <w:lang w:eastAsia="it-IT"/>
              </w:rPr>
              <w:t>- competenza alfabetica funzionale;</w:t>
            </w:r>
          </w:p>
          <w:p w14:paraId="54F0800B" w14:textId="77777777" w:rsidR="00C06CEB" w:rsidRPr="009F3D4D" w:rsidRDefault="002016A1">
            <w:pPr>
              <w:pStyle w:val="Corpotesto"/>
              <w:spacing w:after="40"/>
              <w:rPr>
                <w:rFonts w:ascii="Times New Roman" w:hAnsi="Times New Roman"/>
                <w:sz w:val="28"/>
                <w:szCs w:val="28"/>
              </w:rPr>
            </w:pPr>
            <w:r w:rsidRPr="009F3D4D">
              <w:rPr>
                <w:rFonts w:ascii="Times New Roman" w:hAnsi="Times New Roman"/>
                <w:b/>
                <w:color w:val="222222"/>
                <w:sz w:val="28"/>
                <w:szCs w:val="28"/>
              </w:rPr>
              <w:t xml:space="preserve">- </w:t>
            </w:r>
            <w:r w:rsidRPr="009F3D4D">
              <w:rPr>
                <w:rFonts w:ascii="Times New Roman" w:hAnsi="Times New Roman"/>
                <w:color w:val="222222"/>
                <w:sz w:val="28"/>
                <w:szCs w:val="28"/>
              </w:rPr>
              <w:t>competenza multilinguistica;</w:t>
            </w:r>
          </w:p>
          <w:p w14:paraId="296D18A3" w14:textId="77777777" w:rsidR="00C06CEB" w:rsidRPr="009F3D4D" w:rsidRDefault="002016A1">
            <w:pPr>
              <w:pStyle w:val="Corpotesto"/>
              <w:spacing w:after="40"/>
              <w:rPr>
                <w:rFonts w:ascii="Times New Roman" w:hAnsi="Times New Roman"/>
                <w:sz w:val="28"/>
                <w:szCs w:val="28"/>
              </w:rPr>
            </w:pPr>
            <w:r w:rsidRPr="009F3D4D">
              <w:rPr>
                <w:rFonts w:ascii="Times New Roman" w:hAnsi="Times New Roman"/>
                <w:b/>
                <w:color w:val="222222"/>
                <w:sz w:val="28"/>
                <w:szCs w:val="28"/>
              </w:rPr>
              <w:t xml:space="preserve">- </w:t>
            </w:r>
            <w:r w:rsidRPr="009F3D4D">
              <w:rPr>
                <w:rFonts w:ascii="Times New Roman" w:hAnsi="Times New Roman"/>
                <w:color w:val="222222"/>
                <w:sz w:val="28"/>
                <w:szCs w:val="28"/>
              </w:rPr>
              <w:t>competenza</w:t>
            </w:r>
            <w:r w:rsidRPr="009F3D4D">
              <w:rPr>
                <w:rFonts w:ascii="Times New Roman" w:hAnsi="Times New Roman"/>
                <w:b/>
                <w:color w:val="222222"/>
                <w:sz w:val="28"/>
                <w:szCs w:val="28"/>
              </w:rPr>
              <w:t xml:space="preserve"> </w:t>
            </w:r>
            <w:r w:rsidRPr="009F3D4D">
              <w:rPr>
                <w:rFonts w:ascii="Times New Roman" w:hAnsi="Times New Roman"/>
                <w:color w:val="222222"/>
                <w:sz w:val="28"/>
                <w:szCs w:val="28"/>
              </w:rPr>
              <w:t>digitale;</w:t>
            </w:r>
          </w:p>
          <w:p w14:paraId="5956FB9B" w14:textId="77777777" w:rsidR="00C06CEB" w:rsidRPr="009F3D4D" w:rsidRDefault="002016A1">
            <w:pPr>
              <w:pStyle w:val="Corpotesto"/>
              <w:spacing w:after="40"/>
              <w:rPr>
                <w:rFonts w:ascii="Times New Roman" w:hAnsi="Times New Roman"/>
                <w:sz w:val="28"/>
                <w:szCs w:val="28"/>
              </w:rPr>
            </w:pPr>
            <w:r w:rsidRPr="009F3D4D">
              <w:rPr>
                <w:rFonts w:ascii="Times New Roman" w:hAnsi="Times New Roman"/>
                <w:b/>
                <w:color w:val="222222"/>
                <w:sz w:val="28"/>
                <w:szCs w:val="28"/>
              </w:rPr>
              <w:t xml:space="preserve">- </w:t>
            </w:r>
            <w:r w:rsidRPr="009F3D4D">
              <w:rPr>
                <w:rFonts w:ascii="Times New Roman" w:hAnsi="Times New Roman"/>
                <w:color w:val="222222"/>
                <w:sz w:val="28"/>
                <w:szCs w:val="28"/>
              </w:rPr>
              <w:t>competenza personale, sociale e capacità di imparare ad imparare;</w:t>
            </w:r>
          </w:p>
          <w:p w14:paraId="78FF53B4" w14:textId="77777777" w:rsidR="00C06CEB" w:rsidRPr="009F3D4D" w:rsidRDefault="002016A1">
            <w:pPr>
              <w:pStyle w:val="Corpotesto"/>
              <w:spacing w:after="40"/>
              <w:rPr>
                <w:rFonts w:ascii="Times New Roman" w:hAnsi="Times New Roman"/>
                <w:sz w:val="28"/>
                <w:szCs w:val="28"/>
              </w:rPr>
            </w:pPr>
            <w:r w:rsidRPr="009F3D4D">
              <w:rPr>
                <w:rFonts w:ascii="Times New Roman" w:hAnsi="Times New Roman"/>
                <w:b/>
                <w:color w:val="222222"/>
                <w:sz w:val="28"/>
                <w:szCs w:val="28"/>
              </w:rPr>
              <w:t xml:space="preserve">- </w:t>
            </w:r>
            <w:r w:rsidRPr="009F3D4D">
              <w:rPr>
                <w:rFonts w:ascii="Times New Roman" w:hAnsi="Times New Roman"/>
                <w:color w:val="222222"/>
                <w:sz w:val="28"/>
                <w:szCs w:val="28"/>
              </w:rPr>
              <w:t>competenza</w:t>
            </w:r>
            <w:r w:rsidRPr="009F3D4D">
              <w:rPr>
                <w:rFonts w:ascii="Times New Roman" w:hAnsi="Times New Roman"/>
                <w:b/>
                <w:color w:val="222222"/>
                <w:sz w:val="28"/>
                <w:szCs w:val="28"/>
              </w:rPr>
              <w:t xml:space="preserve"> </w:t>
            </w:r>
            <w:r w:rsidRPr="009F3D4D">
              <w:rPr>
                <w:rFonts w:ascii="Times New Roman" w:hAnsi="Times New Roman"/>
                <w:color w:val="222222"/>
                <w:sz w:val="28"/>
                <w:szCs w:val="28"/>
              </w:rPr>
              <w:t>sociale e civica in materia di cittadinanza;</w:t>
            </w:r>
          </w:p>
          <w:p w14:paraId="763B1DE4" w14:textId="77777777" w:rsidR="00C06CEB" w:rsidRPr="009F3D4D" w:rsidRDefault="002016A1">
            <w:pPr>
              <w:pStyle w:val="Corpotesto"/>
              <w:spacing w:after="40"/>
              <w:rPr>
                <w:rFonts w:ascii="Times New Roman" w:hAnsi="Times New Roman"/>
                <w:sz w:val="28"/>
                <w:szCs w:val="28"/>
              </w:rPr>
            </w:pPr>
            <w:r w:rsidRPr="009F3D4D">
              <w:rPr>
                <w:rFonts w:ascii="Times New Roman" w:hAnsi="Times New Roman"/>
                <w:b/>
                <w:color w:val="222222"/>
                <w:sz w:val="28"/>
                <w:szCs w:val="28"/>
              </w:rPr>
              <w:t xml:space="preserve">- </w:t>
            </w:r>
            <w:r w:rsidRPr="009F3D4D">
              <w:rPr>
                <w:rFonts w:ascii="Times New Roman" w:hAnsi="Times New Roman"/>
                <w:color w:val="222222"/>
                <w:sz w:val="28"/>
                <w:szCs w:val="28"/>
              </w:rPr>
              <w:t>competenza</w:t>
            </w:r>
            <w:r w:rsidRPr="009F3D4D">
              <w:rPr>
                <w:rFonts w:ascii="Times New Roman" w:hAnsi="Times New Roman"/>
                <w:b/>
                <w:color w:val="222222"/>
                <w:sz w:val="28"/>
                <w:szCs w:val="28"/>
              </w:rPr>
              <w:t xml:space="preserve"> </w:t>
            </w:r>
            <w:r w:rsidRPr="009F3D4D">
              <w:rPr>
                <w:rFonts w:ascii="Times New Roman" w:hAnsi="Times New Roman"/>
                <w:color w:val="222222"/>
                <w:sz w:val="28"/>
                <w:szCs w:val="28"/>
              </w:rPr>
              <w:t>imprenditoriale</w:t>
            </w:r>
          </w:p>
          <w:p w14:paraId="54F6BD9F" w14:textId="77777777" w:rsidR="00C06CEB" w:rsidRPr="009F3D4D" w:rsidRDefault="00C06CEB">
            <w:pPr>
              <w:spacing w:after="0"/>
              <w:jc w:val="both"/>
              <w:rPr>
                <w:rFonts w:ascii="Times New Roman" w:eastAsia="Times New Roman" w:hAnsi="Times New Roman"/>
                <w:b/>
                <w:iCs/>
                <w:color w:val="2B2B2B"/>
                <w:sz w:val="28"/>
                <w:szCs w:val="28"/>
                <w:lang w:eastAsia="it-IT"/>
              </w:rPr>
            </w:pPr>
          </w:p>
        </w:tc>
      </w:tr>
      <w:tr w:rsidR="00C06CEB" w:rsidRPr="009F3D4D" w14:paraId="42A6A060" w14:textId="77777777">
        <w:tc>
          <w:tcPr>
            <w:tcW w:w="9983" w:type="dxa"/>
            <w:gridSpan w:val="8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4BA1A108" w14:textId="77777777" w:rsidR="00C06CEB" w:rsidRPr="009F3D4D" w:rsidRDefault="002016A1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9F3D4D">
              <w:rPr>
                <w:rFonts w:ascii="Times New Roman" w:hAnsi="Times New Roman"/>
                <w:b/>
                <w:sz w:val="28"/>
                <w:szCs w:val="28"/>
              </w:rPr>
              <w:t>Contenuti specifici</w:t>
            </w:r>
          </w:p>
          <w:p w14:paraId="12AB839B" w14:textId="77777777" w:rsidR="00C06CEB" w:rsidRPr="009F3D4D" w:rsidRDefault="002016A1">
            <w:pPr>
              <w:pStyle w:val="Nessunaspaziatura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F3D4D">
              <w:rPr>
                <w:rFonts w:ascii="Times New Roman" w:hAnsi="Times New Roman"/>
                <w:color w:val="000000"/>
                <w:sz w:val="28"/>
                <w:szCs w:val="28"/>
              </w:rPr>
              <w:t>Lessico / Dialogo / Grammatica / Funzioni comunicative/ Cultura</w:t>
            </w:r>
          </w:p>
          <w:p w14:paraId="58E480A9" w14:textId="77777777" w:rsidR="00C06CEB" w:rsidRPr="009F3D4D" w:rsidRDefault="00C06CEB">
            <w:pPr>
              <w:pStyle w:val="Nessunaspaziatura"/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32" w:type="dxa"/>
            <w:gridSpan w:val="2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5128CBCE" w14:textId="77777777" w:rsidR="00C06CEB" w:rsidRPr="009F3D4D" w:rsidRDefault="00C06CEB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251F73B5" w14:textId="77777777" w:rsidR="00C06CEB" w:rsidRPr="009F3D4D" w:rsidRDefault="00C06CEB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06CEB" w:rsidRPr="009F3D4D" w14:paraId="02C9961E" w14:textId="77777777">
        <w:trPr>
          <w:trHeight w:val="2404"/>
        </w:trPr>
        <w:tc>
          <w:tcPr>
            <w:tcW w:w="9983" w:type="dxa"/>
            <w:gridSpan w:val="8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0D635081" w14:textId="77777777" w:rsidR="00C06CEB" w:rsidRPr="009F3D4D" w:rsidRDefault="002016A1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9F3D4D">
              <w:rPr>
                <w:rFonts w:ascii="Times New Roman" w:hAnsi="Times New Roman"/>
                <w:b/>
                <w:sz w:val="28"/>
                <w:szCs w:val="28"/>
              </w:rPr>
              <w:t>Traguardi di competenza</w:t>
            </w:r>
          </w:p>
          <w:p w14:paraId="36141F3C" w14:textId="77777777" w:rsidR="00C06CEB" w:rsidRPr="009F3D4D" w:rsidRDefault="00C06CEB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3CFF0761" w14:textId="77777777" w:rsidR="00C06CEB" w:rsidRPr="009F3D4D" w:rsidRDefault="002016A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F3D4D">
              <w:rPr>
                <w:rFonts w:ascii="Times New Roman" w:hAnsi="Times New Roman"/>
                <w:sz w:val="28"/>
                <w:szCs w:val="28"/>
              </w:rPr>
              <w:t xml:space="preserve">- L’alunno comprende brevi messaggi orali e scritti relativi ad ambiti familiari. </w:t>
            </w:r>
          </w:p>
          <w:p w14:paraId="1ECAF220" w14:textId="77777777" w:rsidR="00C06CEB" w:rsidRPr="009F3D4D" w:rsidRDefault="002016A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F3D4D">
              <w:rPr>
                <w:rFonts w:ascii="Times New Roman" w:hAnsi="Times New Roman"/>
                <w:sz w:val="28"/>
                <w:szCs w:val="28"/>
              </w:rPr>
              <w:t xml:space="preserve">- Comunica oralmente in attività che richiedono solo uno scambio di informazioni semplice e diretto su argomenti familiari e abituali. </w:t>
            </w:r>
          </w:p>
          <w:p w14:paraId="6AB77FF4" w14:textId="77777777" w:rsidR="00C06CEB" w:rsidRPr="009F3D4D" w:rsidRDefault="002016A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F3D4D">
              <w:rPr>
                <w:rFonts w:ascii="Times New Roman" w:hAnsi="Times New Roman"/>
                <w:sz w:val="28"/>
                <w:szCs w:val="28"/>
              </w:rPr>
              <w:t>- Descrive oralmente e per iscritto, in modo semplice, aspetti del proprio vissuto e del proprio ambiente.</w:t>
            </w:r>
          </w:p>
          <w:p w14:paraId="1CB494AD" w14:textId="77777777" w:rsidR="00C06CEB" w:rsidRPr="009F3D4D" w:rsidRDefault="002016A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F3D4D">
              <w:rPr>
                <w:rFonts w:ascii="Times New Roman" w:hAnsi="Times New Roman"/>
                <w:sz w:val="28"/>
                <w:szCs w:val="28"/>
              </w:rPr>
              <w:t xml:space="preserve">- Legge brevi e semplici testi con tecniche adeguate allo scopo. </w:t>
            </w:r>
          </w:p>
          <w:p w14:paraId="56B86CF0" w14:textId="77777777" w:rsidR="00C06CEB" w:rsidRPr="009F3D4D" w:rsidRDefault="002016A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F3D4D">
              <w:rPr>
                <w:rFonts w:ascii="Times New Roman" w:hAnsi="Times New Roman"/>
                <w:sz w:val="28"/>
                <w:szCs w:val="28"/>
              </w:rPr>
              <w:t>- Chiede spiegazioni, svolge i compiti secondo le indicazioni date in lingua straniera dall’insegnante.</w:t>
            </w:r>
          </w:p>
          <w:p w14:paraId="7C3826F3" w14:textId="77777777" w:rsidR="00C06CEB" w:rsidRPr="009F3D4D" w:rsidRDefault="002016A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F3D4D">
              <w:rPr>
                <w:rFonts w:ascii="Times New Roman" w:hAnsi="Times New Roman"/>
                <w:sz w:val="28"/>
                <w:szCs w:val="28"/>
              </w:rPr>
              <w:t>- Stabilisce relazioni tra semplici elementi linguistico-comunicativi e culturali propri delle lingue di studio.</w:t>
            </w:r>
          </w:p>
          <w:p w14:paraId="113B2A79" w14:textId="77777777" w:rsidR="00C06CEB" w:rsidRPr="009F3D4D" w:rsidRDefault="002016A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F3D4D">
              <w:rPr>
                <w:rFonts w:ascii="Times New Roman" w:hAnsi="Times New Roman"/>
                <w:sz w:val="28"/>
                <w:szCs w:val="28"/>
              </w:rPr>
              <w:t xml:space="preserve">- Confronta i risultati conseguiti in lingue diverse e le strategie utilizzate per imparare. </w:t>
            </w:r>
          </w:p>
          <w:p w14:paraId="25D9108B" w14:textId="77777777" w:rsidR="00C06CEB" w:rsidRPr="009F3D4D" w:rsidRDefault="00C06CEB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632" w:type="dxa"/>
            <w:gridSpan w:val="2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135C5AE6" w14:textId="77777777" w:rsidR="00C06CEB" w:rsidRPr="009F3D4D" w:rsidRDefault="00C06CEB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5917D815" w14:textId="77777777" w:rsidR="00C06CEB" w:rsidRPr="009F3D4D" w:rsidRDefault="00C06CEB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06CEB" w:rsidRPr="009F3D4D" w14:paraId="6D396ED1" w14:textId="77777777">
        <w:tc>
          <w:tcPr>
            <w:tcW w:w="4818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0A90B360" w14:textId="77777777" w:rsidR="00C06CEB" w:rsidRPr="009F3D4D" w:rsidRDefault="002016A1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F3D4D">
              <w:rPr>
                <w:rFonts w:ascii="Times New Roman" w:hAnsi="Times New Roman"/>
                <w:b/>
                <w:sz w:val="28"/>
                <w:szCs w:val="28"/>
              </w:rPr>
              <w:t>Conoscenze</w:t>
            </w:r>
          </w:p>
        </w:tc>
        <w:tc>
          <w:tcPr>
            <w:tcW w:w="5165" w:type="dxa"/>
            <w:gridSpan w:val="5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6C3E1F60" w14:textId="77777777" w:rsidR="00C06CEB" w:rsidRPr="009F3D4D" w:rsidRDefault="002016A1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F3D4D">
              <w:rPr>
                <w:rFonts w:ascii="Times New Roman" w:hAnsi="Times New Roman"/>
                <w:b/>
                <w:sz w:val="28"/>
                <w:szCs w:val="28"/>
              </w:rPr>
              <w:t>Abilità</w:t>
            </w:r>
          </w:p>
        </w:tc>
        <w:tc>
          <w:tcPr>
            <w:tcW w:w="2632" w:type="dxa"/>
            <w:gridSpan w:val="2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26468ADF" w14:textId="77777777" w:rsidR="00C06CEB" w:rsidRPr="009F3D4D" w:rsidRDefault="00C06CEB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7B4A5204" w14:textId="77777777" w:rsidR="00C06CEB" w:rsidRPr="009F3D4D" w:rsidRDefault="00C06CEB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06CEB" w:rsidRPr="009F3D4D" w14:paraId="744A9968" w14:textId="77777777">
        <w:tc>
          <w:tcPr>
            <w:tcW w:w="4818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4F5D426F" w14:textId="77777777" w:rsidR="00C06CEB" w:rsidRPr="009F3D4D" w:rsidRDefault="002016A1">
            <w:pP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u w:val="single"/>
              </w:rPr>
            </w:pPr>
            <w:r w:rsidRPr="009F3D4D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u w:val="single"/>
              </w:rPr>
              <w:t>Lessico</w:t>
            </w:r>
          </w:p>
          <w:p w14:paraId="47CA7590" w14:textId="77777777" w:rsidR="00C06CEB" w:rsidRPr="009F3D4D" w:rsidRDefault="00AD27C3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• Places</w:t>
            </w:r>
          </w:p>
          <w:p w14:paraId="3D0CFBF7" w14:textId="77777777" w:rsidR="00C06CEB" w:rsidRPr="009F3D4D" w:rsidRDefault="002016A1">
            <w:pP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u w:val="single"/>
              </w:rPr>
            </w:pPr>
            <w:r w:rsidRPr="009F3D4D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u w:val="single"/>
              </w:rPr>
              <w:t>Strutture grammaticali</w:t>
            </w:r>
          </w:p>
          <w:p w14:paraId="362B06BA" w14:textId="77777777" w:rsidR="00AD27C3" w:rsidRDefault="00AD27C3" w:rsidP="00AD27C3">
            <w:pPr>
              <w:pStyle w:val="Paragrafoelenco"/>
              <w:numPr>
                <w:ilvl w:val="0"/>
                <w:numId w:val="6"/>
              </w:num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 xml:space="preserve">Pronomi </w:t>
            </w:r>
            <w:proofErr w:type="spellStart"/>
            <w:r>
              <w:rPr>
                <w:color w:val="000000"/>
                <w:sz w:val="28"/>
                <w:szCs w:val="28"/>
              </w:rPr>
              <w:t>possesssivi</w:t>
            </w:r>
            <w:proofErr w:type="spellEnd"/>
          </w:p>
          <w:p w14:paraId="2BADD8CD" w14:textId="77777777" w:rsidR="00AD27C3" w:rsidRPr="00AD27C3" w:rsidRDefault="00AD27C3" w:rsidP="00AD27C3">
            <w:pPr>
              <w:pStyle w:val="Paragrafoelenco"/>
              <w:numPr>
                <w:ilvl w:val="0"/>
                <w:numId w:val="6"/>
              </w:numPr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Whose</w:t>
            </w:r>
            <w:proofErr w:type="spellEnd"/>
            <w:r>
              <w:rPr>
                <w:color w:val="000000"/>
                <w:sz w:val="28"/>
                <w:szCs w:val="28"/>
              </w:rPr>
              <w:t>…..?</w:t>
            </w:r>
          </w:p>
          <w:p w14:paraId="4762F209" w14:textId="77777777" w:rsidR="00C06CEB" w:rsidRPr="00AD27C3" w:rsidRDefault="00AD27C3" w:rsidP="00AD27C3">
            <w:pPr>
              <w:pStyle w:val="Paragrafoelenco"/>
              <w:numPr>
                <w:ilvl w:val="0"/>
                <w:numId w:val="6"/>
              </w:numPr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Past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</w:rPr>
              <w:t>simple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di be</w:t>
            </w:r>
            <w:r w:rsidR="002016A1" w:rsidRPr="00AD27C3">
              <w:rPr>
                <w:color w:val="000000"/>
                <w:sz w:val="28"/>
                <w:szCs w:val="28"/>
              </w:rPr>
              <w:t>: forma affermativa</w:t>
            </w:r>
          </w:p>
          <w:p w14:paraId="39EC1AA3" w14:textId="77777777" w:rsidR="00C06CEB" w:rsidRPr="00AD27C3" w:rsidRDefault="002016A1" w:rsidP="00AD27C3">
            <w:pPr>
              <w:pStyle w:val="Paragrafoelenco"/>
              <w:numPr>
                <w:ilvl w:val="0"/>
                <w:numId w:val="6"/>
              </w:numPr>
              <w:rPr>
                <w:color w:val="000000"/>
                <w:sz w:val="28"/>
                <w:szCs w:val="28"/>
              </w:rPr>
            </w:pPr>
            <w:proofErr w:type="spellStart"/>
            <w:r w:rsidRPr="00AD27C3">
              <w:rPr>
                <w:color w:val="000000"/>
                <w:sz w:val="28"/>
                <w:szCs w:val="28"/>
              </w:rPr>
              <w:t>Past</w:t>
            </w:r>
            <w:proofErr w:type="spellEnd"/>
            <w:r w:rsidRPr="00AD27C3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AD27C3" w:rsidRPr="00AD27C3">
              <w:rPr>
                <w:color w:val="000000"/>
                <w:sz w:val="28"/>
                <w:szCs w:val="28"/>
              </w:rPr>
              <w:t>simple</w:t>
            </w:r>
            <w:proofErr w:type="spellEnd"/>
            <w:r w:rsidR="00AD27C3" w:rsidRPr="00AD27C3">
              <w:rPr>
                <w:color w:val="000000"/>
                <w:sz w:val="28"/>
                <w:szCs w:val="28"/>
              </w:rPr>
              <w:t>: espressioni di tempo</w:t>
            </w:r>
          </w:p>
          <w:p w14:paraId="31C6B11D" w14:textId="77777777" w:rsidR="00C06CEB" w:rsidRDefault="00AD27C3" w:rsidP="00AD27C3">
            <w:pPr>
              <w:pStyle w:val="Paragrafoelenco"/>
              <w:numPr>
                <w:ilvl w:val="0"/>
                <w:numId w:val="6"/>
              </w:numPr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Past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</w:rPr>
              <w:t>simple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di be: forma negativa</w:t>
            </w:r>
          </w:p>
          <w:p w14:paraId="2E856D78" w14:textId="77777777" w:rsidR="00BE5671" w:rsidRPr="00AD27C3" w:rsidRDefault="00BE5671" w:rsidP="00AD27C3">
            <w:pPr>
              <w:pStyle w:val="Paragrafoelenco"/>
              <w:numPr>
                <w:ilvl w:val="0"/>
                <w:numId w:val="6"/>
              </w:numPr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Past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</w:rPr>
              <w:t>simple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di be: forma interrogativa e risposte brevi</w:t>
            </w:r>
          </w:p>
          <w:p w14:paraId="4FC55675" w14:textId="77777777" w:rsidR="00C06CEB" w:rsidRPr="009F3D4D" w:rsidRDefault="002016A1">
            <w:pP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u w:val="single"/>
              </w:rPr>
            </w:pPr>
            <w:r w:rsidRPr="009F3D4D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u w:val="single"/>
              </w:rPr>
              <w:t>Funzioni comunicative</w:t>
            </w:r>
          </w:p>
          <w:p w14:paraId="60929361" w14:textId="77777777" w:rsidR="00C06CEB" w:rsidRPr="009F3D4D" w:rsidRDefault="002016A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F3D4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="00D475B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• Chiedere e dare direzioni</w:t>
            </w:r>
          </w:p>
          <w:p w14:paraId="722CD803" w14:textId="77777777" w:rsidR="00C06CEB" w:rsidRPr="009F3D4D" w:rsidRDefault="00D475BA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</w:t>
            </w:r>
          </w:p>
        </w:tc>
        <w:tc>
          <w:tcPr>
            <w:tcW w:w="5165" w:type="dxa"/>
            <w:gridSpan w:val="5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3D67DAE2" w14:textId="77777777" w:rsidR="00C06CEB" w:rsidRPr="009F3D4D" w:rsidRDefault="002016A1">
            <w:pPr>
              <w:rPr>
                <w:rFonts w:ascii="Times New Roman" w:hAnsi="Times New Roman"/>
                <w:b/>
                <w:bCs/>
                <w:sz w:val="28"/>
                <w:szCs w:val="28"/>
                <w:u w:val="single"/>
              </w:rPr>
            </w:pPr>
            <w:proofErr w:type="spellStart"/>
            <w:r w:rsidRPr="009F3D4D">
              <w:rPr>
                <w:rFonts w:ascii="Times New Roman" w:hAnsi="Times New Roman"/>
                <w:b/>
                <w:bCs/>
                <w:sz w:val="28"/>
                <w:szCs w:val="28"/>
                <w:u w:val="single"/>
              </w:rPr>
              <w:lastRenderedPageBreak/>
              <w:t>Listening</w:t>
            </w:r>
            <w:proofErr w:type="spellEnd"/>
            <w:r w:rsidRPr="009F3D4D">
              <w:rPr>
                <w:rFonts w:ascii="Times New Roman" w:hAnsi="Times New Roman"/>
                <w:b/>
                <w:bCs/>
                <w:sz w:val="28"/>
                <w:szCs w:val="28"/>
                <w:u w:val="single"/>
              </w:rPr>
              <w:t>/reading</w:t>
            </w:r>
          </w:p>
          <w:p w14:paraId="5444EA3D" w14:textId="77777777" w:rsidR="00C06CEB" w:rsidRDefault="007F652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• Capire un testo in cui si descrive il Queen Elizabeth Olympic Park</w:t>
            </w:r>
          </w:p>
          <w:p w14:paraId="72DB13B4" w14:textId="77777777" w:rsidR="007F6520" w:rsidRPr="009F3D4D" w:rsidRDefault="007F652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Comprendere un dialogo su una giornata al Queen Elizabeth Olympic Park</w:t>
            </w:r>
          </w:p>
          <w:p w14:paraId="598FCFA8" w14:textId="77777777" w:rsidR="00C06CEB" w:rsidRPr="009F3D4D" w:rsidRDefault="002016A1">
            <w:pPr>
              <w:rPr>
                <w:rFonts w:ascii="Times New Roman" w:hAnsi="Times New Roman"/>
                <w:b/>
                <w:bCs/>
                <w:sz w:val="28"/>
                <w:szCs w:val="28"/>
                <w:u w:val="single"/>
              </w:rPr>
            </w:pPr>
            <w:proofErr w:type="spellStart"/>
            <w:r w:rsidRPr="009F3D4D">
              <w:rPr>
                <w:rFonts w:ascii="Times New Roman" w:hAnsi="Times New Roman"/>
                <w:b/>
                <w:bCs/>
                <w:sz w:val="28"/>
                <w:szCs w:val="28"/>
                <w:u w:val="single"/>
              </w:rPr>
              <w:t>Speaking</w:t>
            </w:r>
            <w:proofErr w:type="spellEnd"/>
          </w:p>
          <w:p w14:paraId="7D1E5631" w14:textId="77777777" w:rsidR="00C06CEB" w:rsidRPr="009F3D4D" w:rsidRDefault="007F652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• Parlare di un luogo pubblico che si è visitato di recente</w:t>
            </w:r>
          </w:p>
          <w:p w14:paraId="0FDD80CD" w14:textId="77777777" w:rsidR="00C06CEB" w:rsidRPr="009F3D4D" w:rsidRDefault="007F652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</w:t>
            </w:r>
          </w:p>
          <w:p w14:paraId="3FA2FAA2" w14:textId="77777777" w:rsidR="00C06CEB" w:rsidRPr="009F3D4D" w:rsidRDefault="002016A1">
            <w:pPr>
              <w:rPr>
                <w:rFonts w:ascii="Times New Roman" w:hAnsi="Times New Roman"/>
                <w:b/>
                <w:bCs/>
                <w:sz w:val="28"/>
                <w:szCs w:val="28"/>
                <w:u w:val="single"/>
              </w:rPr>
            </w:pPr>
            <w:r w:rsidRPr="009F3D4D">
              <w:rPr>
                <w:rFonts w:ascii="Times New Roman" w:hAnsi="Times New Roman"/>
                <w:b/>
                <w:bCs/>
                <w:sz w:val="28"/>
                <w:szCs w:val="28"/>
                <w:u w:val="single"/>
              </w:rPr>
              <w:t>Writing</w:t>
            </w:r>
          </w:p>
          <w:p w14:paraId="6A760199" w14:textId="77777777" w:rsidR="00C06CEB" w:rsidRPr="009F3D4D" w:rsidRDefault="007F652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•Scrivere la recensione di un luogo nella propria zona</w:t>
            </w:r>
          </w:p>
        </w:tc>
        <w:tc>
          <w:tcPr>
            <w:tcW w:w="2632" w:type="dxa"/>
            <w:gridSpan w:val="2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4C28483D" w14:textId="77777777" w:rsidR="00C06CEB" w:rsidRPr="009F3D4D" w:rsidRDefault="00C06CEB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40681717" w14:textId="77777777" w:rsidR="00C06CEB" w:rsidRPr="009F3D4D" w:rsidRDefault="00C06CEB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06CEB" w:rsidRPr="009F3D4D" w14:paraId="1AF1BC9B" w14:textId="77777777">
        <w:tc>
          <w:tcPr>
            <w:tcW w:w="7510" w:type="dxa"/>
            <w:gridSpan w:val="5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6CEC12A1" w14:textId="77777777" w:rsidR="00C06CEB" w:rsidRPr="009F3D4D" w:rsidRDefault="002016A1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F3D4D">
              <w:rPr>
                <w:rFonts w:ascii="Times New Roman" w:hAnsi="Times New Roman"/>
                <w:b/>
                <w:sz w:val="28"/>
                <w:szCs w:val="28"/>
              </w:rPr>
              <w:t xml:space="preserve">Gestione Delle Tipologie Di Interazione E Frequenza </w:t>
            </w:r>
          </w:p>
          <w:p w14:paraId="3793A166" w14:textId="77777777" w:rsidR="00C06CEB" w:rsidRPr="009F3D4D" w:rsidRDefault="002016A1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textAlignment w:val="baseline"/>
              <w:rPr>
                <w:rFonts w:eastAsia="Calibri"/>
                <w:bCs/>
                <w:sz w:val="28"/>
                <w:szCs w:val="28"/>
                <w:lang w:eastAsia="it-IT"/>
              </w:rPr>
            </w:pPr>
            <w:r w:rsidRPr="009F3D4D">
              <w:rPr>
                <w:rFonts w:eastAsia="Calibri"/>
                <w:bCs/>
                <w:sz w:val="28"/>
                <w:szCs w:val="28"/>
                <w:lang w:eastAsia="it-IT"/>
              </w:rPr>
              <w:t xml:space="preserve">Lavoro individuale e di gruppo in presenza, in </w:t>
            </w:r>
            <w:r w:rsidRPr="0099385D">
              <w:rPr>
                <w:rFonts w:eastAsia="Calibri"/>
                <w:bCs/>
                <w:sz w:val="28"/>
                <w:szCs w:val="28"/>
                <w:lang w:eastAsia="it-IT"/>
              </w:rPr>
              <w:t>DAD</w:t>
            </w:r>
            <w:r w:rsidRPr="009F3D4D">
              <w:rPr>
                <w:rFonts w:eastAsia="Calibri"/>
                <w:bCs/>
                <w:sz w:val="28"/>
                <w:szCs w:val="28"/>
                <w:lang w:eastAsia="it-IT"/>
              </w:rPr>
              <w:t xml:space="preserve"> e in blended</w:t>
            </w:r>
          </w:p>
          <w:p w14:paraId="35A3AA16" w14:textId="77777777" w:rsidR="00C06CEB" w:rsidRPr="009F3D4D" w:rsidRDefault="002016A1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textAlignment w:val="baseline"/>
              <w:rPr>
                <w:rFonts w:eastAsia="Calibri"/>
                <w:bCs/>
                <w:sz w:val="28"/>
                <w:szCs w:val="28"/>
                <w:lang w:eastAsia="it-IT"/>
              </w:rPr>
            </w:pPr>
            <w:r w:rsidRPr="009F3D4D">
              <w:rPr>
                <w:rFonts w:eastAsia="Calibri"/>
                <w:bCs/>
                <w:sz w:val="28"/>
                <w:szCs w:val="28"/>
                <w:lang w:eastAsia="it-IT"/>
              </w:rPr>
              <w:t xml:space="preserve">Cooperative learning e peer </w:t>
            </w:r>
            <w:proofErr w:type="spellStart"/>
            <w:r w:rsidRPr="009F3D4D">
              <w:rPr>
                <w:rFonts w:eastAsia="Calibri"/>
                <w:bCs/>
                <w:sz w:val="28"/>
                <w:szCs w:val="28"/>
                <w:lang w:eastAsia="it-IT"/>
              </w:rPr>
              <w:t>education</w:t>
            </w:r>
            <w:proofErr w:type="spellEnd"/>
          </w:p>
          <w:p w14:paraId="62C0D446" w14:textId="77777777" w:rsidR="00C06CEB" w:rsidRPr="009F3D4D" w:rsidRDefault="002016A1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textAlignment w:val="baseline"/>
              <w:rPr>
                <w:rFonts w:eastAsia="Calibri"/>
                <w:bCs/>
                <w:sz w:val="28"/>
                <w:szCs w:val="28"/>
                <w:lang w:eastAsia="it-IT"/>
              </w:rPr>
            </w:pPr>
            <w:r w:rsidRPr="009F3D4D">
              <w:rPr>
                <w:rFonts w:eastAsia="Calibri"/>
                <w:bCs/>
                <w:sz w:val="28"/>
                <w:szCs w:val="28"/>
                <w:lang w:eastAsia="it-IT"/>
              </w:rPr>
              <w:t>Classi aperte</w:t>
            </w:r>
          </w:p>
          <w:p w14:paraId="1A9C69CF" w14:textId="77777777" w:rsidR="00C06CEB" w:rsidRPr="009F3D4D" w:rsidRDefault="002016A1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textAlignment w:val="baseline"/>
              <w:rPr>
                <w:rFonts w:eastAsia="Calibri"/>
                <w:bCs/>
                <w:sz w:val="28"/>
                <w:szCs w:val="28"/>
                <w:lang w:eastAsia="it-IT"/>
              </w:rPr>
            </w:pPr>
            <w:r w:rsidRPr="009F3D4D">
              <w:rPr>
                <w:rFonts w:eastAsia="Calibri"/>
                <w:bCs/>
                <w:sz w:val="28"/>
                <w:szCs w:val="28"/>
                <w:lang w:eastAsia="it-IT"/>
              </w:rPr>
              <w:t xml:space="preserve">Conversazioni guidate e non                                                                                            </w:t>
            </w:r>
          </w:p>
          <w:p w14:paraId="7D93DEA5" w14:textId="77777777" w:rsidR="00C06CEB" w:rsidRPr="009F3D4D" w:rsidRDefault="002016A1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textAlignment w:val="baseline"/>
              <w:rPr>
                <w:rFonts w:eastAsia="Calibri"/>
                <w:bCs/>
                <w:sz w:val="28"/>
                <w:szCs w:val="28"/>
                <w:lang w:eastAsia="it-IT"/>
              </w:rPr>
            </w:pPr>
            <w:r w:rsidRPr="009F3D4D">
              <w:rPr>
                <w:rFonts w:eastAsia="Calibri"/>
                <w:bCs/>
                <w:sz w:val="28"/>
                <w:szCs w:val="28"/>
                <w:lang w:eastAsia="it-IT"/>
              </w:rPr>
              <w:t>Lezioni frontali e/o interattive</w:t>
            </w:r>
          </w:p>
          <w:p w14:paraId="2CD165D7" w14:textId="77777777" w:rsidR="00C06CEB" w:rsidRPr="009F3D4D" w:rsidRDefault="002016A1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textAlignment w:val="baseline"/>
              <w:rPr>
                <w:rFonts w:eastAsia="Calibri"/>
                <w:bCs/>
                <w:sz w:val="28"/>
                <w:szCs w:val="28"/>
                <w:lang w:eastAsia="it-IT"/>
              </w:rPr>
            </w:pPr>
            <w:r w:rsidRPr="009F3D4D">
              <w:rPr>
                <w:rFonts w:eastAsia="Calibri"/>
                <w:bCs/>
                <w:sz w:val="28"/>
                <w:szCs w:val="28"/>
                <w:lang w:eastAsia="it-IT"/>
              </w:rPr>
              <w:t xml:space="preserve">Spiegazioni in presenza </w:t>
            </w:r>
          </w:p>
          <w:p w14:paraId="783CB35B" w14:textId="77777777" w:rsidR="00C06CEB" w:rsidRPr="001B73AE" w:rsidRDefault="002016A1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textAlignment w:val="baseline"/>
              <w:rPr>
                <w:rFonts w:eastAsia="Calibri"/>
                <w:bCs/>
                <w:sz w:val="28"/>
                <w:szCs w:val="28"/>
                <w:lang w:eastAsia="it-IT"/>
              </w:rPr>
            </w:pPr>
            <w:r w:rsidRPr="001B73AE">
              <w:rPr>
                <w:rFonts w:eastAsia="Calibri"/>
                <w:bCs/>
                <w:sz w:val="28"/>
                <w:szCs w:val="28"/>
                <w:lang w:eastAsia="it-IT"/>
              </w:rPr>
              <w:t>Lezioni registrate dal docente</w:t>
            </w:r>
          </w:p>
          <w:p w14:paraId="4BB9AA7C" w14:textId="59E3F9C1" w:rsidR="00C06CEB" w:rsidRPr="009F3D4D" w:rsidRDefault="002016A1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textAlignment w:val="baseline"/>
              <w:rPr>
                <w:rFonts w:eastAsia="Calibri"/>
                <w:bCs/>
                <w:sz w:val="28"/>
                <w:szCs w:val="28"/>
                <w:lang w:eastAsia="it-IT"/>
              </w:rPr>
            </w:pPr>
            <w:r w:rsidRPr="009F3D4D">
              <w:rPr>
                <w:rFonts w:eastAsia="Calibri"/>
                <w:bCs/>
                <w:sz w:val="28"/>
                <w:szCs w:val="28"/>
                <w:lang w:eastAsia="it-IT"/>
              </w:rPr>
              <w:t>Approfondimento, recupero e potenziamento</w:t>
            </w:r>
          </w:p>
          <w:p w14:paraId="2CCE3DC6" w14:textId="77777777" w:rsidR="00C06CEB" w:rsidRPr="009F3D4D" w:rsidRDefault="002016A1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textAlignment w:val="baseline"/>
              <w:rPr>
                <w:rFonts w:eastAsia="Calibri"/>
                <w:bCs/>
                <w:sz w:val="28"/>
                <w:szCs w:val="28"/>
                <w:lang w:eastAsia="it-IT"/>
              </w:rPr>
            </w:pPr>
            <w:r w:rsidRPr="009F3D4D">
              <w:rPr>
                <w:rFonts w:eastAsia="Calibri"/>
                <w:bCs/>
                <w:sz w:val="28"/>
                <w:szCs w:val="28"/>
                <w:lang w:eastAsia="it-IT"/>
              </w:rPr>
              <w:t>Video lezioni</w:t>
            </w:r>
          </w:p>
          <w:p w14:paraId="7F24AFE4" w14:textId="77777777" w:rsidR="00C06CEB" w:rsidRPr="009F3D4D" w:rsidRDefault="002016A1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textAlignment w:val="baseline"/>
              <w:rPr>
                <w:rFonts w:eastAsia="Calibri"/>
                <w:bCs/>
                <w:sz w:val="28"/>
                <w:szCs w:val="28"/>
                <w:lang w:eastAsia="it-IT"/>
              </w:rPr>
            </w:pPr>
            <w:r w:rsidRPr="009F3D4D">
              <w:rPr>
                <w:rFonts w:eastAsia="Calibri"/>
                <w:bCs/>
                <w:sz w:val="28"/>
                <w:szCs w:val="28"/>
                <w:lang w:eastAsia="it-IT"/>
              </w:rPr>
              <w:t xml:space="preserve">Restituzione degli elaborati corretti tramite i diversi canali </w:t>
            </w:r>
          </w:p>
        </w:tc>
        <w:tc>
          <w:tcPr>
            <w:tcW w:w="2471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3D7CAB4D" w14:textId="77777777" w:rsidR="00C06CEB" w:rsidRPr="009F3D4D" w:rsidRDefault="002016A1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F3D4D">
              <w:rPr>
                <w:rFonts w:ascii="Times New Roman" w:hAnsi="Times New Roman"/>
                <w:b/>
                <w:sz w:val="28"/>
                <w:szCs w:val="28"/>
              </w:rPr>
              <w:t>Materiali</w:t>
            </w:r>
          </w:p>
          <w:p w14:paraId="72C46AFB" w14:textId="77777777" w:rsidR="00C06CEB" w:rsidRPr="009F3D4D" w:rsidRDefault="002016A1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/>
                <w:bCs/>
                <w:color w:val="2B2B2B"/>
                <w:sz w:val="28"/>
                <w:szCs w:val="28"/>
                <w:lang w:eastAsia="it-IT"/>
              </w:rPr>
            </w:pPr>
            <w:r w:rsidRPr="009F3D4D">
              <w:rPr>
                <w:rFonts w:ascii="Times New Roman" w:hAnsi="Times New Roman"/>
                <w:bCs/>
                <w:color w:val="2B2B2B"/>
                <w:sz w:val="28"/>
                <w:szCs w:val="28"/>
                <w:lang w:eastAsia="it-IT"/>
              </w:rPr>
              <w:t xml:space="preserve">Libro di testo </w:t>
            </w:r>
          </w:p>
          <w:p w14:paraId="7449205B" w14:textId="77777777" w:rsidR="00C06CEB" w:rsidRPr="009F3D4D" w:rsidRDefault="002016A1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/>
                <w:bCs/>
                <w:color w:val="2B2B2B"/>
                <w:sz w:val="28"/>
                <w:szCs w:val="28"/>
                <w:lang w:eastAsia="it-IT"/>
              </w:rPr>
            </w:pPr>
            <w:r w:rsidRPr="009F3D4D">
              <w:rPr>
                <w:rFonts w:ascii="Times New Roman" w:hAnsi="Times New Roman"/>
                <w:bCs/>
                <w:color w:val="2B2B2B"/>
                <w:sz w:val="28"/>
                <w:szCs w:val="28"/>
                <w:lang w:eastAsia="it-IT"/>
              </w:rPr>
              <w:t>Schede</w:t>
            </w:r>
          </w:p>
          <w:p w14:paraId="346B48F5" w14:textId="77777777" w:rsidR="00C06CEB" w:rsidRPr="009F3D4D" w:rsidRDefault="002016A1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/>
                <w:bCs/>
                <w:color w:val="2B2B2B"/>
                <w:sz w:val="28"/>
                <w:szCs w:val="28"/>
                <w:lang w:eastAsia="it-IT"/>
              </w:rPr>
            </w:pPr>
            <w:r w:rsidRPr="009F3D4D">
              <w:rPr>
                <w:rFonts w:ascii="Times New Roman" w:hAnsi="Times New Roman"/>
                <w:bCs/>
                <w:color w:val="2B2B2B"/>
                <w:sz w:val="28"/>
                <w:szCs w:val="28"/>
                <w:lang w:eastAsia="it-IT"/>
              </w:rPr>
              <w:t>Materiali prodotti dall’insegnante</w:t>
            </w:r>
          </w:p>
          <w:p w14:paraId="12DAA943" w14:textId="77777777" w:rsidR="00C06CEB" w:rsidRPr="009F3D4D" w:rsidRDefault="002016A1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/>
                <w:bCs/>
                <w:color w:val="2B2B2B"/>
                <w:sz w:val="28"/>
                <w:szCs w:val="28"/>
                <w:lang w:eastAsia="it-IT"/>
              </w:rPr>
            </w:pPr>
            <w:r w:rsidRPr="009F3D4D">
              <w:rPr>
                <w:rFonts w:ascii="Times New Roman" w:hAnsi="Times New Roman"/>
                <w:bCs/>
                <w:color w:val="2B2B2B"/>
                <w:sz w:val="28"/>
                <w:szCs w:val="28"/>
                <w:lang w:eastAsia="it-IT"/>
              </w:rPr>
              <w:t xml:space="preserve">Visione di filmati </w:t>
            </w:r>
          </w:p>
          <w:p w14:paraId="699C230A" w14:textId="77777777" w:rsidR="00C06CEB" w:rsidRPr="009F3D4D" w:rsidRDefault="002016A1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/>
                <w:bCs/>
                <w:color w:val="2B2B2B"/>
                <w:sz w:val="28"/>
                <w:szCs w:val="28"/>
                <w:lang w:eastAsia="it-IT"/>
              </w:rPr>
            </w:pPr>
            <w:r w:rsidRPr="009F3D4D">
              <w:rPr>
                <w:rFonts w:ascii="Times New Roman" w:hAnsi="Times New Roman"/>
                <w:bCs/>
                <w:color w:val="2B2B2B"/>
                <w:sz w:val="28"/>
                <w:szCs w:val="28"/>
                <w:lang w:eastAsia="it-IT"/>
              </w:rPr>
              <w:t xml:space="preserve">Documentari </w:t>
            </w:r>
          </w:p>
          <w:p w14:paraId="25F91D36" w14:textId="77777777" w:rsidR="00C06CEB" w:rsidRPr="009F3D4D" w:rsidRDefault="002016A1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/>
                <w:bCs/>
                <w:color w:val="2B2B2B"/>
                <w:sz w:val="28"/>
                <w:szCs w:val="28"/>
                <w:lang w:eastAsia="it-IT"/>
              </w:rPr>
            </w:pPr>
            <w:r w:rsidRPr="009F3D4D">
              <w:rPr>
                <w:rFonts w:ascii="Times New Roman" w:hAnsi="Times New Roman"/>
                <w:bCs/>
                <w:color w:val="2B2B2B"/>
                <w:sz w:val="28"/>
                <w:szCs w:val="28"/>
                <w:lang w:eastAsia="it-IT"/>
              </w:rPr>
              <w:t>Lezioni registrate dalla RAI</w:t>
            </w:r>
          </w:p>
          <w:p w14:paraId="60E26DA4" w14:textId="77777777" w:rsidR="00C06CEB" w:rsidRPr="009F3D4D" w:rsidRDefault="002016A1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/>
                <w:bCs/>
                <w:color w:val="2B2B2B"/>
                <w:sz w:val="28"/>
                <w:szCs w:val="28"/>
                <w:lang w:eastAsia="it-IT"/>
              </w:rPr>
            </w:pPr>
            <w:proofErr w:type="spellStart"/>
            <w:r w:rsidRPr="009F3D4D">
              <w:rPr>
                <w:rFonts w:ascii="Times New Roman" w:hAnsi="Times New Roman"/>
                <w:bCs/>
                <w:color w:val="2B2B2B"/>
                <w:sz w:val="28"/>
                <w:szCs w:val="28"/>
                <w:lang w:eastAsia="it-IT"/>
              </w:rPr>
              <w:t>You</w:t>
            </w:r>
            <w:proofErr w:type="spellEnd"/>
            <w:r w:rsidRPr="009F3D4D">
              <w:rPr>
                <w:rFonts w:ascii="Times New Roman" w:hAnsi="Times New Roman"/>
                <w:bCs/>
                <w:color w:val="2B2B2B"/>
                <w:sz w:val="28"/>
                <w:szCs w:val="28"/>
                <w:lang w:eastAsia="it-IT"/>
              </w:rPr>
              <w:t>-Tube</w:t>
            </w:r>
          </w:p>
          <w:p w14:paraId="6995224A" w14:textId="77777777" w:rsidR="00C06CEB" w:rsidRPr="001B73AE" w:rsidRDefault="002016A1">
            <w:pPr>
              <w:spacing w:after="0" w:line="240" w:lineRule="auto"/>
              <w:rPr>
                <w:rFonts w:ascii="Times New Roman" w:hAnsi="Times New Roman"/>
                <w:bCs/>
                <w:color w:val="2B2B2B"/>
                <w:sz w:val="28"/>
                <w:szCs w:val="28"/>
                <w:lang w:eastAsia="it-IT"/>
              </w:rPr>
            </w:pPr>
            <w:r w:rsidRPr="001B73AE">
              <w:rPr>
                <w:rFonts w:ascii="Times New Roman" w:hAnsi="Times New Roman"/>
                <w:bCs/>
                <w:color w:val="2B2B2B"/>
                <w:sz w:val="28"/>
                <w:szCs w:val="28"/>
                <w:lang w:eastAsia="it-IT"/>
              </w:rPr>
              <w:t>Dizionari online</w:t>
            </w:r>
          </w:p>
          <w:p w14:paraId="19515870" w14:textId="77777777" w:rsidR="00C06CEB" w:rsidRPr="001B73AE" w:rsidRDefault="002016A1">
            <w:pPr>
              <w:spacing w:after="0" w:line="240" w:lineRule="auto"/>
              <w:rPr>
                <w:rFonts w:ascii="Times New Roman" w:hAnsi="Times New Roman"/>
                <w:bCs/>
                <w:color w:val="2B2B2B"/>
                <w:sz w:val="28"/>
                <w:szCs w:val="28"/>
                <w:lang w:eastAsia="it-IT"/>
              </w:rPr>
            </w:pPr>
            <w:r w:rsidRPr="001B73AE">
              <w:rPr>
                <w:rFonts w:ascii="Times New Roman" w:hAnsi="Times New Roman"/>
                <w:bCs/>
                <w:color w:val="2B2B2B"/>
                <w:sz w:val="28"/>
                <w:szCs w:val="28"/>
                <w:lang w:eastAsia="it-IT"/>
              </w:rPr>
              <w:t>E-book</w:t>
            </w:r>
          </w:p>
          <w:p w14:paraId="60BA7536" w14:textId="77777777" w:rsidR="00C06CEB" w:rsidRPr="009F3D4D" w:rsidRDefault="002016A1">
            <w:pPr>
              <w:spacing w:after="0" w:line="240" w:lineRule="auto"/>
              <w:rPr>
                <w:rFonts w:ascii="Times New Roman" w:hAnsi="Times New Roman"/>
                <w:bCs/>
                <w:color w:val="2B2B2B"/>
                <w:sz w:val="28"/>
                <w:szCs w:val="28"/>
                <w:highlight w:val="yellow"/>
                <w:lang w:eastAsia="it-IT"/>
              </w:rPr>
            </w:pPr>
            <w:r w:rsidRPr="001B73AE">
              <w:rPr>
                <w:rFonts w:ascii="Times New Roman" w:hAnsi="Times New Roman"/>
                <w:bCs/>
                <w:color w:val="2B2B2B"/>
                <w:sz w:val="28"/>
                <w:szCs w:val="28"/>
                <w:lang w:eastAsia="it-IT"/>
              </w:rPr>
              <w:t xml:space="preserve">Open </w:t>
            </w:r>
            <w:proofErr w:type="spellStart"/>
            <w:r w:rsidRPr="001B73AE">
              <w:rPr>
                <w:rFonts w:ascii="Times New Roman" w:hAnsi="Times New Roman"/>
                <w:bCs/>
                <w:color w:val="2B2B2B"/>
                <w:sz w:val="28"/>
                <w:szCs w:val="28"/>
                <w:lang w:eastAsia="it-IT"/>
              </w:rPr>
              <w:t>contents</w:t>
            </w:r>
            <w:proofErr w:type="spellEnd"/>
            <w:r w:rsidRPr="001B73AE">
              <w:rPr>
                <w:rFonts w:ascii="Times New Roman" w:hAnsi="Times New Roman"/>
                <w:bCs/>
                <w:color w:val="2B2B2B"/>
                <w:sz w:val="28"/>
                <w:szCs w:val="28"/>
                <w:lang w:eastAsia="it-IT"/>
              </w:rPr>
              <w:t xml:space="preserve"> su Internet</w:t>
            </w:r>
          </w:p>
        </w:tc>
        <w:tc>
          <w:tcPr>
            <w:tcW w:w="263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6C2F7F1E" w14:textId="77777777" w:rsidR="00C06CEB" w:rsidRPr="009F3D4D" w:rsidRDefault="002016A1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F3D4D">
              <w:rPr>
                <w:rFonts w:ascii="Times New Roman" w:hAnsi="Times New Roman"/>
                <w:b/>
                <w:sz w:val="28"/>
                <w:szCs w:val="28"/>
              </w:rPr>
              <w:t xml:space="preserve">Compito Di Realtà </w:t>
            </w:r>
          </w:p>
          <w:p w14:paraId="752C8E51" w14:textId="77777777" w:rsidR="00C06CEB" w:rsidRPr="009F3D4D" w:rsidRDefault="002016A1">
            <w:pPr>
              <w:rPr>
                <w:rFonts w:ascii="Times New Roman" w:hAnsi="Times New Roman"/>
                <w:sz w:val="28"/>
                <w:szCs w:val="28"/>
              </w:rPr>
            </w:pPr>
            <w:r w:rsidRPr="009F3D4D">
              <w:rPr>
                <w:rFonts w:ascii="Times New Roman" w:hAnsi="Times New Roman"/>
                <w:sz w:val="28"/>
                <w:szCs w:val="28"/>
              </w:rPr>
              <w:t>Scrivere la descrizione del proprio fine settimana</w:t>
            </w:r>
          </w:p>
          <w:p w14:paraId="495CB355" w14:textId="77777777" w:rsidR="00C06CEB" w:rsidRPr="009F3D4D" w:rsidRDefault="00C06CEB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6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0458B21A" w14:textId="77777777" w:rsidR="00C06CEB" w:rsidRPr="009F3D4D" w:rsidRDefault="002016A1">
            <w:pPr>
              <w:spacing w:after="0"/>
              <w:rPr>
                <w:rFonts w:ascii="Times New Roman" w:hAnsi="Times New Roman"/>
                <w:b/>
                <w:sz w:val="28"/>
                <w:szCs w:val="28"/>
              </w:rPr>
            </w:pPr>
            <w:r w:rsidRPr="009F3D4D">
              <w:rPr>
                <w:rFonts w:ascii="Times New Roman" w:hAnsi="Times New Roman"/>
                <w:b/>
                <w:sz w:val="28"/>
                <w:szCs w:val="28"/>
              </w:rPr>
              <w:t>Verifica /Valutazione</w:t>
            </w:r>
          </w:p>
          <w:p w14:paraId="59B54A56" w14:textId="77777777" w:rsidR="00C06CEB" w:rsidRPr="009F3D4D" w:rsidRDefault="002016A1">
            <w:pPr>
              <w:rPr>
                <w:rFonts w:ascii="Times New Roman" w:eastAsia="Times New Roman" w:hAnsi="Times New Roman"/>
                <w:color w:val="2B2B2B"/>
                <w:sz w:val="28"/>
                <w:szCs w:val="28"/>
                <w:lang w:eastAsia="it-IT"/>
              </w:rPr>
            </w:pPr>
            <w:r w:rsidRPr="009F3D4D">
              <w:rPr>
                <w:rFonts w:ascii="Times New Roman" w:eastAsia="Times New Roman" w:hAnsi="Times New Roman"/>
                <w:color w:val="2B2B2B"/>
                <w:sz w:val="28"/>
                <w:szCs w:val="28"/>
                <w:lang w:eastAsia="it-IT"/>
              </w:rPr>
              <w:t>Colloqui e verifiche orali in presenza e/o video conferenza, alla presenza di due o più studenti; test a tempo; verifiche e prove scritte.</w:t>
            </w:r>
          </w:p>
        </w:tc>
      </w:tr>
      <w:tr w:rsidR="00C06CEB" w:rsidRPr="009F3D4D" w14:paraId="6E855E26" w14:textId="77777777">
        <w:tc>
          <w:tcPr>
            <w:tcW w:w="7652" w:type="dxa"/>
            <w:gridSpan w:val="6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46DD4759" w14:textId="77777777" w:rsidR="00C06CEB" w:rsidRPr="009F3D4D" w:rsidRDefault="002016A1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color w:val="2B2B2B"/>
                <w:sz w:val="28"/>
                <w:szCs w:val="28"/>
                <w:lang w:eastAsia="it-IT"/>
              </w:rPr>
            </w:pPr>
            <w:r w:rsidRPr="009F3D4D">
              <w:rPr>
                <w:rFonts w:ascii="Times New Roman" w:eastAsia="Times New Roman" w:hAnsi="Times New Roman"/>
                <w:b/>
                <w:bCs/>
                <w:color w:val="2B2B2B"/>
                <w:sz w:val="28"/>
                <w:szCs w:val="28"/>
                <w:lang w:eastAsia="it-IT"/>
              </w:rPr>
              <w:t xml:space="preserve">Piattaforme, strumenti, canali di comunicazione utilizzati </w:t>
            </w:r>
          </w:p>
          <w:p w14:paraId="3206EE49" w14:textId="63A173B6" w:rsidR="00C06CEB" w:rsidRPr="009F3D4D" w:rsidRDefault="002016A1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F3D4D">
              <w:rPr>
                <w:rFonts w:ascii="Times New Roman" w:eastAsia="Times New Roman" w:hAnsi="Times New Roman"/>
                <w:color w:val="2B2B2B"/>
                <w:sz w:val="28"/>
                <w:szCs w:val="28"/>
                <w:lang w:eastAsia="it-IT"/>
              </w:rPr>
              <w:lastRenderedPageBreak/>
              <w:t>Registro elettronico (ARGO), Classi virtuali (G-Suite)</w:t>
            </w:r>
          </w:p>
        </w:tc>
        <w:tc>
          <w:tcPr>
            <w:tcW w:w="7627" w:type="dxa"/>
            <w:gridSpan w:val="6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4EF02EE6" w14:textId="77777777" w:rsidR="00C06CEB" w:rsidRPr="001B73AE" w:rsidRDefault="002016A1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73AE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Registro elettronico e/o altri strumenti Argo</w:t>
            </w:r>
          </w:p>
          <w:p w14:paraId="6F441939" w14:textId="77777777" w:rsidR="00C06CEB" w:rsidRPr="009F3D4D" w:rsidRDefault="002016A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F3D4D">
              <w:rPr>
                <w:rFonts w:ascii="Times New Roman" w:hAnsi="Times New Roman"/>
                <w:sz w:val="28"/>
                <w:szCs w:val="28"/>
              </w:rPr>
              <w:lastRenderedPageBreak/>
              <w:t>- utilizzo giornaliero per la condivisione delle attività</w:t>
            </w:r>
          </w:p>
          <w:p w14:paraId="2288A096" w14:textId="1598E040" w:rsidR="00C06CEB" w:rsidRPr="009F3D4D" w:rsidRDefault="002016A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F3D4D">
              <w:rPr>
                <w:rFonts w:ascii="Times New Roman" w:hAnsi="Times New Roman"/>
                <w:sz w:val="28"/>
                <w:szCs w:val="28"/>
              </w:rPr>
              <w:t>- mensile o a completamento di attività per quanto attiene la verifica e la valutazione</w:t>
            </w:r>
          </w:p>
        </w:tc>
      </w:tr>
      <w:tr w:rsidR="00C06CEB" w:rsidRPr="009F3D4D" w14:paraId="6CCA49A6" w14:textId="77777777">
        <w:tc>
          <w:tcPr>
            <w:tcW w:w="15279" w:type="dxa"/>
            <w:gridSpan w:val="1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0D79D8D6" w14:textId="77777777" w:rsidR="00C06CEB" w:rsidRPr="009F3D4D" w:rsidRDefault="002016A1">
            <w:pPr>
              <w:spacing w:after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9F3D4D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 xml:space="preserve">Strumenti Dispensativi e Compensativi per </w:t>
            </w:r>
            <w:proofErr w:type="spellStart"/>
            <w:r w:rsidRPr="009F3D4D">
              <w:rPr>
                <w:rFonts w:ascii="Times New Roman" w:hAnsi="Times New Roman"/>
                <w:b/>
                <w:sz w:val="28"/>
                <w:szCs w:val="28"/>
              </w:rPr>
              <w:t>Dsa</w:t>
            </w:r>
            <w:proofErr w:type="spellEnd"/>
            <w:r w:rsidRPr="009F3D4D">
              <w:rPr>
                <w:rFonts w:ascii="Times New Roman" w:hAnsi="Times New Roman"/>
                <w:b/>
                <w:sz w:val="28"/>
                <w:szCs w:val="28"/>
              </w:rPr>
              <w:t xml:space="preserve"> e </w:t>
            </w:r>
            <w:proofErr w:type="spellStart"/>
            <w:r w:rsidRPr="009F3D4D">
              <w:rPr>
                <w:rFonts w:ascii="Times New Roman" w:hAnsi="Times New Roman"/>
                <w:b/>
                <w:sz w:val="28"/>
                <w:szCs w:val="28"/>
              </w:rPr>
              <w:t>Bes</w:t>
            </w:r>
            <w:proofErr w:type="spellEnd"/>
            <w:r w:rsidRPr="009F3D4D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</w:p>
          <w:p w14:paraId="16803521" w14:textId="77777777" w:rsidR="00C06CEB" w:rsidRPr="009F3D4D" w:rsidRDefault="002016A1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F3D4D">
              <w:rPr>
                <w:rFonts w:ascii="Times New Roman" w:hAnsi="Times New Roman"/>
                <w:sz w:val="28"/>
                <w:szCs w:val="28"/>
              </w:rPr>
              <w:t xml:space="preserve">Mappe concettuali, griglie riepilogative, schemi e approfondimenti </w:t>
            </w:r>
          </w:p>
          <w:p w14:paraId="4F82ECFB" w14:textId="77777777" w:rsidR="00C06CEB" w:rsidRPr="009F3D4D" w:rsidRDefault="002016A1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F3D4D">
              <w:rPr>
                <w:rFonts w:ascii="Times New Roman" w:hAnsi="Times New Roman"/>
                <w:sz w:val="28"/>
                <w:szCs w:val="28"/>
              </w:rPr>
              <w:t>Inoltre gli alunni DSA e con BES verranno coinvolti con forme di personalizzazione della didattica attraverso i canali di comunicazione già elencati</w:t>
            </w:r>
          </w:p>
        </w:tc>
      </w:tr>
      <w:tr w:rsidR="00C06CEB" w:rsidRPr="009F3D4D" w14:paraId="7432062D" w14:textId="77777777">
        <w:trPr>
          <w:trHeight w:val="279"/>
        </w:trPr>
        <w:tc>
          <w:tcPr>
            <w:tcW w:w="15279" w:type="dxa"/>
            <w:gridSpan w:val="1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277857CC" w14:textId="77777777" w:rsidR="00C06CEB" w:rsidRPr="009F3D4D" w:rsidRDefault="002016A1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F3D4D">
              <w:rPr>
                <w:rFonts w:ascii="Times New Roman" w:hAnsi="Times New Roman"/>
                <w:b/>
                <w:sz w:val="28"/>
                <w:szCs w:val="28"/>
              </w:rPr>
              <w:t xml:space="preserve">Competenze Specifiche </w:t>
            </w:r>
          </w:p>
          <w:p w14:paraId="4ECCF591" w14:textId="77777777" w:rsidR="00C06CEB" w:rsidRPr="009F3D4D" w:rsidRDefault="002016A1">
            <w:pPr>
              <w:pStyle w:val="Default"/>
              <w:numPr>
                <w:ilvl w:val="0"/>
                <w:numId w:val="3"/>
              </w:numPr>
              <w:spacing w:line="240" w:lineRule="auto"/>
              <w:rPr>
                <w:sz w:val="28"/>
                <w:szCs w:val="28"/>
              </w:rPr>
            </w:pPr>
            <w:r w:rsidRPr="009F3D4D">
              <w:rPr>
                <w:sz w:val="28"/>
                <w:szCs w:val="28"/>
              </w:rPr>
              <w:t xml:space="preserve">Comprendere brevi discorsi in lingua standard su argomenti familiari    </w:t>
            </w:r>
          </w:p>
          <w:p w14:paraId="27F587F4" w14:textId="77777777" w:rsidR="00C06CEB" w:rsidRPr="009F3D4D" w:rsidRDefault="002016A1">
            <w:pPr>
              <w:pStyle w:val="Default"/>
              <w:numPr>
                <w:ilvl w:val="0"/>
                <w:numId w:val="3"/>
              </w:numPr>
              <w:spacing w:line="240" w:lineRule="auto"/>
              <w:rPr>
                <w:sz w:val="28"/>
                <w:szCs w:val="28"/>
              </w:rPr>
            </w:pPr>
            <w:r w:rsidRPr="009F3D4D">
              <w:rPr>
                <w:sz w:val="28"/>
                <w:szCs w:val="28"/>
              </w:rPr>
              <w:t xml:space="preserve"> </w:t>
            </w:r>
            <w:r w:rsidRPr="009F3D4D">
              <w:rPr>
                <w:rFonts w:eastAsia="Calibri"/>
                <w:sz w:val="28"/>
                <w:szCs w:val="28"/>
              </w:rPr>
              <w:t>Leggere brevi testi con tecniche adeguate allo scopo</w:t>
            </w:r>
          </w:p>
          <w:p w14:paraId="116D7209" w14:textId="77777777" w:rsidR="00C06CEB" w:rsidRPr="009F3D4D" w:rsidRDefault="002016A1">
            <w:pPr>
              <w:pStyle w:val="Default"/>
              <w:numPr>
                <w:ilvl w:val="0"/>
                <w:numId w:val="3"/>
              </w:numPr>
              <w:spacing w:line="240" w:lineRule="auto"/>
              <w:rPr>
                <w:rFonts w:eastAsia="Calibri"/>
                <w:sz w:val="28"/>
                <w:szCs w:val="28"/>
                <w:lang w:eastAsia="en-US"/>
              </w:rPr>
            </w:pPr>
            <w:r w:rsidRPr="009F3D4D">
              <w:rPr>
                <w:rFonts w:eastAsia="Calibri"/>
                <w:sz w:val="28"/>
                <w:szCs w:val="28"/>
              </w:rPr>
              <w:t>Comprendere brevi testi relativi ad ambiti familiari e quotidiani o relativi al proprio vissuto</w:t>
            </w:r>
          </w:p>
          <w:p w14:paraId="2EBC874E" w14:textId="77777777" w:rsidR="00C06CEB" w:rsidRPr="009F3D4D" w:rsidRDefault="002016A1">
            <w:pPr>
              <w:pStyle w:val="Default"/>
              <w:numPr>
                <w:ilvl w:val="0"/>
                <w:numId w:val="3"/>
              </w:numPr>
              <w:spacing w:line="240" w:lineRule="auto"/>
              <w:rPr>
                <w:rFonts w:eastAsia="Calibri"/>
                <w:sz w:val="28"/>
                <w:szCs w:val="28"/>
              </w:rPr>
            </w:pPr>
            <w:r w:rsidRPr="009F3D4D">
              <w:rPr>
                <w:rFonts w:eastAsia="Calibri"/>
                <w:sz w:val="28"/>
                <w:szCs w:val="28"/>
              </w:rPr>
              <w:t>Comunicare e interagire in brevi scambi dialogici relativi alla vita quotidiana, anche passata</w:t>
            </w:r>
          </w:p>
          <w:p w14:paraId="119F927B" w14:textId="77777777" w:rsidR="00C06CEB" w:rsidRPr="009F3D4D" w:rsidRDefault="002016A1">
            <w:pPr>
              <w:pStyle w:val="Default"/>
              <w:numPr>
                <w:ilvl w:val="0"/>
                <w:numId w:val="3"/>
              </w:numPr>
              <w:spacing w:line="240" w:lineRule="auto"/>
              <w:rPr>
                <w:rFonts w:eastAsia="Calibri"/>
                <w:sz w:val="28"/>
                <w:szCs w:val="28"/>
              </w:rPr>
            </w:pPr>
            <w:r w:rsidRPr="009F3D4D">
              <w:rPr>
                <w:rFonts w:eastAsia="Calibri"/>
                <w:sz w:val="28"/>
                <w:szCs w:val="28"/>
              </w:rPr>
              <w:t>Scrivere brevi testi su argomenti inerenti la sfera personale, anche relativi alle proprie esperienze passate</w:t>
            </w:r>
          </w:p>
          <w:p w14:paraId="31C335AD" w14:textId="77777777" w:rsidR="00C06CEB" w:rsidRPr="009F3D4D" w:rsidRDefault="002016A1">
            <w:pPr>
              <w:pStyle w:val="Default"/>
              <w:numPr>
                <w:ilvl w:val="0"/>
                <w:numId w:val="3"/>
              </w:numPr>
              <w:spacing w:line="240" w:lineRule="auto"/>
              <w:rPr>
                <w:rFonts w:eastAsia="Calibri"/>
                <w:sz w:val="28"/>
                <w:szCs w:val="28"/>
              </w:rPr>
            </w:pPr>
            <w:r w:rsidRPr="009F3D4D">
              <w:rPr>
                <w:rFonts w:eastAsia="Calibri"/>
                <w:sz w:val="28"/>
                <w:szCs w:val="28"/>
              </w:rPr>
              <w:t>Rilevare semplici analogie e differenze d’uso delle strutture morfo-sintattiche con la lingua madre</w:t>
            </w:r>
          </w:p>
          <w:p w14:paraId="28EF0225" w14:textId="77777777" w:rsidR="00C06CEB" w:rsidRPr="009F3D4D" w:rsidRDefault="002016A1">
            <w:pPr>
              <w:pStyle w:val="Default"/>
              <w:numPr>
                <w:ilvl w:val="0"/>
                <w:numId w:val="3"/>
              </w:numPr>
              <w:spacing w:line="240" w:lineRule="auto"/>
              <w:rPr>
                <w:rFonts w:eastAsia="Calibri"/>
                <w:sz w:val="28"/>
                <w:szCs w:val="28"/>
              </w:rPr>
            </w:pPr>
            <w:r w:rsidRPr="009F3D4D">
              <w:rPr>
                <w:rFonts w:eastAsia="Calibri"/>
                <w:sz w:val="28"/>
                <w:szCs w:val="28"/>
              </w:rPr>
              <w:t>Riconoscere e approfondire alcuni aspetti culturali e confrontarli con i propri</w:t>
            </w:r>
          </w:p>
        </w:tc>
      </w:tr>
      <w:tr w:rsidR="00C06CEB" w:rsidRPr="009F3D4D" w14:paraId="42712076" w14:textId="77777777">
        <w:trPr>
          <w:trHeight w:val="279"/>
        </w:trPr>
        <w:tc>
          <w:tcPr>
            <w:tcW w:w="15279" w:type="dxa"/>
            <w:gridSpan w:val="1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3E23EA27" w14:textId="77777777" w:rsidR="00C06CEB" w:rsidRPr="009F3D4D" w:rsidRDefault="00C06CEB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02DAB31D" w14:textId="77777777" w:rsidR="00C06CEB" w:rsidRPr="009F3D4D" w:rsidRDefault="00C06CEB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1B1603F4" w14:textId="77777777" w:rsidR="00C06CEB" w:rsidRPr="009F3D4D" w:rsidRDefault="00C06CEB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36A265C2" w14:textId="77777777" w:rsidR="00C06CEB" w:rsidRPr="009F3D4D" w:rsidRDefault="00C06CEB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0F26A436" w14:textId="77777777" w:rsidR="00C06CEB" w:rsidRPr="009F3D4D" w:rsidRDefault="00C06CEB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58767233" w14:textId="77777777" w:rsidR="00C06CEB" w:rsidRPr="009F3D4D" w:rsidRDefault="00C06CEB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5307EC69" w14:textId="77777777" w:rsidR="00C06CEB" w:rsidRPr="009F3D4D" w:rsidRDefault="00C06CEB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720568D5" w14:textId="77777777" w:rsidR="00C06CEB" w:rsidRPr="009F3D4D" w:rsidRDefault="00C06CEB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5493BAC6" w14:textId="77777777" w:rsidR="00C06CEB" w:rsidRPr="009F3D4D" w:rsidRDefault="002016A1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F3D4D">
              <w:rPr>
                <w:rFonts w:ascii="Times New Roman" w:hAnsi="Times New Roman"/>
                <w:b/>
                <w:sz w:val="28"/>
                <w:szCs w:val="28"/>
              </w:rPr>
              <w:t>Valutazione Sommativa e/o Formativa</w:t>
            </w:r>
          </w:p>
        </w:tc>
      </w:tr>
      <w:tr w:rsidR="00C06CEB" w:rsidRPr="009F3D4D" w14:paraId="2FE6086F" w14:textId="77777777">
        <w:trPr>
          <w:trHeight w:val="279"/>
        </w:trPr>
        <w:tc>
          <w:tcPr>
            <w:tcW w:w="15279" w:type="dxa"/>
            <w:gridSpan w:val="1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08F7233D" w14:textId="77777777" w:rsidR="00C06CEB" w:rsidRPr="009F3D4D" w:rsidRDefault="002016A1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8"/>
                <w:szCs w:val="28"/>
              </w:rPr>
            </w:pPr>
            <w:r w:rsidRPr="009F3D4D">
              <w:rPr>
                <w:rFonts w:ascii="Times New Roman" w:hAnsi="Times New Roman"/>
                <w:b/>
                <w:sz w:val="28"/>
                <w:szCs w:val="28"/>
              </w:rPr>
              <w:t xml:space="preserve">Modalità </w:t>
            </w:r>
          </w:p>
          <w:p w14:paraId="0C0FA2DF" w14:textId="77777777" w:rsidR="00C06CEB" w:rsidRPr="009F3D4D" w:rsidRDefault="002016A1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sz w:val="28"/>
                <w:szCs w:val="28"/>
                <w:lang w:eastAsia="it-IT"/>
              </w:rPr>
            </w:pPr>
            <w:r w:rsidRPr="009F3D4D">
              <w:rPr>
                <w:sz w:val="28"/>
                <w:szCs w:val="28"/>
                <w:lang w:eastAsia="it-IT"/>
              </w:rPr>
              <w:lastRenderedPageBreak/>
              <w:t xml:space="preserve">restituzione degli elaborati corretti </w:t>
            </w:r>
          </w:p>
          <w:p w14:paraId="4EE7F1F8" w14:textId="77777777" w:rsidR="00C06CEB" w:rsidRPr="009F3D4D" w:rsidRDefault="002016A1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sz w:val="28"/>
                <w:szCs w:val="28"/>
                <w:lang w:eastAsia="it-IT"/>
              </w:rPr>
            </w:pPr>
            <w:r w:rsidRPr="009F3D4D">
              <w:rPr>
                <w:sz w:val="28"/>
                <w:szCs w:val="28"/>
                <w:lang w:eastAsia="it-IT"/>
              </w:rPr>
              <w:t>colloqui in presenza e/o tramite MEET;</w:t>
            </w:r>
          </w:p>
          <w:p w14:paraId="333A9056" w14:textId="77777777" w:rsidR="00C06CEB" w:rsidRPr="009F3D4D" w:rsidRDefault="002016A1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sz w:val="28"/>
                <w:szCs w:val="28"/>
                <w:lang w:eastAsia="it-IT"/>
              </w:rPr>
            </w:pPr>
            <w:r w:rsidRPr="009F3D4D">
              <w:rPr>
                <w:sz w:val="28"/>
                <w:szCs w:val="28"/>
                <w:lang w:eastAsia="it-IT"/>
              </w:rPr>
              <w:t>rispetto dei tempi di consegna;</w:t>
            </w:r>
          </w:p>
          <w:p w14:paraId="68BFF387" w14:textId="77777777" w:rsidR="00C06CEB" w:rsidRPr="009F3D4D" w:rsidRDefault="002016A1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sz w:val="28"/>
                <w:szCs w:val="28"/>
                <w:lang w:eastAsia="it-IT"/>
              </w:rPr>
            </w:pPr>
            <w:r w:rsidRPr="009F3D4D">
              <w:rPr>
                <w:sz w:val="28"/>
                <w:szCs w:val="28"/>
                <w:lang w:eastAsia="it-IT"/>
              </w:rPr>
              <w:t>livello di interazione</w:t>
            </w:r>
          </w:p>
          <w:p w14:paraId="26EE7C67" w14:textId="328B09E7" w:rsidR="00C06CEB" w:rsidRPr="009F3D4D" w:rsidRDefault="002016A1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sz w:val="28"/>
                <w:szCs w:val="28"/>
              </w:rPr>
            </w:pPr>
            <w:r w:rsidRPr="009F3D4D">
              <w:rPr>
                <w:bCs/>
                <w:sz w:val="28"/>
                <w:szCs w:val="28"/>
                <w:lang w:eastAsia="it-IT"/>
              </w:rPr>
              <w:t xml:space="preserve">colloqui e verifiche orali </w:t>
            </w:r>
          </w:p>
          <w:p w14:paraId="262746A6" w14:textId="77777777" w:rsidR="00C06CEB" w:rsidRPr="009F3D4D" w:rsidRDefault="002016A1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sz w:val="28"/>
                <w:szCs w:val="28"/>
                <w:lang w:eastAsia="it-IT"/>
              </w:rPr>
            </w:pPr>
            <w:r w:rsidRPr="009F3D4D">
              <w:rPr>
                <w:sz w:val="28"/>
                <w:szCs w:val="28"/>
                <w:lang w:eastAsia="it-IT"/>
              </w:rPr>
              <w:t xml:space="preserve">conversazioni e materiale strutturato </w:t>
            </w:r>
          </w:p>
          <w:p w14:paraId="4BCE0FDE" w14:textId="77777777" w:rsidR="00C06CEB" w:rsidRPr="009F3D4D" w:rsidRDefault="002016A1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sz w:val="28"/>
                <w:szCs w:val="28"/>
              </w:rPr>
            </w:pPr>
            <w:r w:rsidRPr="009F3D4D">
              <w:rPr>
                <w:bCs/>
                <w:sz w:val="28"/>
                <w:szCs w:val="28"/>
                <w:lang w:eastAsia="it-IT"/>
              </w:rPr>
              <w:t xml:space="preserve">test a tempo (domanda a risposta chiusa, aperta e multipla) </w:t>
            </w:r>
            <w:r w:rsidRPr="009F3D4D">
              <w:rPr>
                <w:sz w:val="28"/>
                <w:szCs w:val="28"/>
                <w:lang w:eastAsia="it-IT"/>
              </w:rPr>
              <w:t>anche attraverso piattaforme e programmi specializzati;</w:t>
            </w:r>
          </w:p>
          <w:p w14:paraId="3B438F04" w14:textId="77777777" w:rsidR="00C06CEB" w:rsidRPr="009F3D4D" w:rsidRDefault="002016A1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sz w:val="28"/>
                <w:szCs w:val="28"/>
              </w:rPr>
            </w:pPr>
            <w:r w:rsidRPr="009F3D4D">
              <w:rPr>
                <w:bCs/>
                <w:sz w:val="28"/>
                <w:szCs w:val="28"/>
                <w:lang w:eastAsia="it-IT"/>
              </w:rPr>
              <w:t>verifiche, prove scritte e schede preordinate – strutturate- guidate</w:t>
            </w:r>
            <w:r w:rsidRPr="009F3D4D">
              <w:rPr>
                <w:sz w:val="28"/>
                <w:szCs w:val="28"/>
                <w:lang w:eastAsia="it-IT"/>
              </w:rPr>
              <w:t>;</w:t>
            </w:r>
          </w:p>
          <w:p w14:paraId="067A6AA1" w14:textId="71341FE3" w:rsidR="00C06CEB" w:rsidRPr="00143390" w:rsidRDefault="002016A1" w:rsidP="00143390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sz w:val="28"/>
                <w:szCs w:val="28"/>
                <w:lang w:eastAsia="it-IT"/>
              </w:rPr>
            </w:pPr>
            <w:r w:rsidRPr="009F3D4D">
              <w:rPr>
                <w:sz w:val="28"/>
                <w:szCs w:val="28"/>
                <w:lang w:eastAsia="it-IT"/>
              </w:rPr>
              <w:t>utilizzo di prove per classi parallele</w:t>
            </w:r>
          </w:p>
          <w:p w14:paraId="2159645A" w14:textId="77777777" w:rsidR="00C06CEB" w:rsidRPr="009F3D4D" w:rsidRDefault="002016A1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sz w:val="28"/>
                <w:szCs w:val="28"/>
              </w:rPr>
            </w:pPr>
            <w:r w:rsidRPr="009F3D4D">
              <w:rPr>
                <w:bCs/>
                <w:sz w:val="28"/>
                <w:szCs w:val="28"/>
                <w:lang w:eastAsia="it-IT"/>
              </w:rPr>
              <w:t xml:space="preserve">regolarità e rispetto </w:t>
            </w:r>
            <w:r w:rsidRPr="009F3D4D">
              <w:rPr>
                <w:sz w:val="28"/>
                <w:szCs w:val="28"/>
                <w:lang w:eastAsia="it-IT"/>
              </w:rPr>
              <w:t>delle scadenze;</w:t>
            </w:r>
          </w:p>
          <w:p w14:paraId="7D6B9D91" w14:textId="77777777" w:rsidR="00C06CEB" w:rsidRPr="009F3D4D" w:rsidRDefault="002016A1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sz w:val="28"/>
                <w:szCs w:val="28"/>
              </w:rPr>
            </w:pPr>
            <w:r w:rsidRPr="009F3D4D">
              <w:rPr>
                <w:bCs/>
                <w:sz w:val="28"/>
                <w:szCs w:val="28"/>
                <w:lang w:eastAsia="it-IT"/>
              </w:rPr>
              <w:t>impegno nell’elaborazione e nella rimessa degli elaborati</w:t>
            </w:r>
            <w:r w:rsidRPr="009F3D4D">
              <w:rPr>
                <w:sz w:val="28"/>
                <w:szCs w:val="28"/>
                <w:lang w:eastAsia="it-IT"/>
              </w:rPr>
              <w:t>.</w:t>
            </w:r>
          </w:p>
          <w:p w14:paraId="2488D1D1" w14:textId="77777777" w:rsidR="00C06CEB" w:rsidRPr="009F3D4D" w:rsidRDefault="002016A1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bCs/>
                <w:sz w:val="28"/>
                <w:szCs w:val="28"/>
                <w:lang w:eastAsia="it-IT"/>
              </w:rPr>
            </w:pPr>
            <w:r w:rsidRPr="009F3D4D">
              <w:rPr>
                <w:bCs/>
                <w:sz w:val="28"/>
                <w:szCs w:val="28"/>
                <w:lang w:eastAsia="it-IT"/>
              </w:rPr>
              <w:t>osservazioni dell’insegnante.</w:t>
            </w:r>
          </w:p>
        </w:tc>
      </w:tr>
      <w:tr w:rsidR="00C06CEB" w:rsidRPr="009F3D4D" w14:paraId="380C869A" w14:textId="77777777">
        <w:trPr>
          <w:trHeight w:val="289"/>
        </w:trPr>
        <w:tc>
          <w:tcPr>
            <w:tcW w:w="15279" w:type="dxa"/>
            <w:gridSpan w:val="1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26DE4512" w14:textId="77777777" w:rsidR="00C06CEB" w:rsidRPr="009F3D4D" w:rsidRDefault="002016A1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F3D4D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Dimensioni</w:t>
            </w:r>
          </w:p>
        </w:tc>
      </w:tr>
      <w:tr w:rsidR="00C06CEB" w:rsidRPr="009F3D4D" w14:paraId="59A0F497" w14:textId="77777777">
        <w:trPr>
          <w:trHeight w:val="367"/>
        </w:trPr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shd w:val="clear" w:color="auto" w:fill="auto"/>
          </w:tcPr>
          <w:p w14:paraId="53948B39" w14:textId="77777777" w:rsidR="00C06CEB" w:rsidRPr="009F3D4D" w:rsidRDefault="002016A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9F3D4D">
              <w:rPr>
                <w:rFonts w:ascii="Times New Roman" w:hAnsi="Times New Roman"/>
                <w:b/>
                <w:sz w:val="28"/>
                <w:szCs w:val="28"/>
              </w:rPr>
              <w:t>Livelli</w:t>
            </w:r>
          </w:p>
        </w:tc>
        <w:tc>
          <w:tcPr>
            <w:tcW w:w="1700" w:type="dxa"/>
            <w:tcBorders>
              <w:top w:val="single" w:sz="4" w:space="0" w:color="000001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shd w:val="clear" w:color="auto" w:fill="auto"/>
          </w:tcPr>
          <w:p w14:paraId="04ADFC47" w14:textId="77777777" w:rsidR="00C06CEB" w:rsidRPr="009F3D4D" w:rsidRDefault="002016A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9F3D4D">
              <w:rPr>
                <w:rFonts w:ascii="Times New Roman" w:hAnsi="Times New Roman"/>
                <w:b/>
                <w:sz w:val="28"/>
                <w:szCs w:val="28"/>
              </w:rPr>
              <w:t>Osservazione</w:t>
            </w:r>
          </w:p>
        </w:tc>
        <w:tc>
          <w:tcPr>
            <w:tcW w:w="1700" w:type="dxa"/>
            <w:tcBorders>
              <w:top w:val="single" w:sz="4" w:space="0" w:color="000001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shd w:val="clear" w:color="auto" w:fill="auto"/>
          </w:tcPr>
          <w:p w14:paraId="21B3D8DB" w14:textId="77777777" w:rsidR="00C06CEB" w:rsidRPr="009F3D4D" w:rsidRDefault="002016A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9F3D4D">
              <w:rPr>
                <w:rFonts w:ascii="Times New Roman" w:hAnsi="Times New Roman"/>
                <w:b/>
                <w:sz w:val="28"/>
                <w:szCs w:val="28"/>
              </w:rPr>
              <w:t>Comprensione</w:t>
            </w:r>
          </w:p>
        </w:tc>
        <w:tc>
          <w:tcPr>
            <w:tcW w:w="2270" w:type="dxa"/>
            <w:tcBorders>
              <w:top w:val="single" w:sz="4" w:space="0" w:color="000001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shd w:val="clear" w:color="auto" w:fill="auto"/>
          </w:tcPr>
          <w:p w14:paraId="0B9311B8" w14:textId="77777777" w:rsidR="00C06CEB" w:rsidRPr="009F3D4D" w:rsidRDefault="002016A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9F3D4D">
              <w:rPr>
                <w:rFonts w:ascii="Times New Roman" w:hAnsi="Times New Roman"/>
                <w:b/>
                <w:sz w:val="28"/>
                <w:szCs w:val="28"/>
              </w:rPr>
              <w:t>Memorizzazione</w:t>
            </w:r>
          </w:p>
        </w:tc>
        <w:tc>
          <w:tcPr>
            <w:tcW w:w="2410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shd w:val="clear" w:color="auto" w:fill="auto"/>
          </w:tcPr>
          <w:p w14:paraId="241B7040" w14:textId="77777777" w:rsidR="00C06CEB" w:rsidRPr="009F3D4D" w:rsidRDefault="002016A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proofErr w:type="spellStart"/>
            <w:r w:rsidRPr="009F3D4D">
              <w:rPr>
                <w:rFonts w:ascii="Times New Roman" w:hAnsi="Times New Roman"/>
                <w:b/>
                <w:sz w:val="28"/>
                <w:szCs w:val="28"/>
              </w:rPr>
              <w:t>Problematizzazione</w:t>
            </w:r>
            <w:proofErr w:type="spellEnd"/>
          </w:p>
        </w:tc>
        <w:tc>
          <w:tcPr>
            <w:tcW w:w="198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shd w:val="clear" w:color="auto" w:fill="auto"/>
          </w:tcPr>
          <w:p w14:paraId="4BAE07C3" w14:textId="77777777" w:rsidR="00C06CEB" w:rsidRPr="009F3D4D" w:rsidRDefault="002016A1">
            <w:pPr>
              <w:pStyle w:val="Titolo7"/>
              <w:numPr>
                <w:ilvl w:val="6"/>
                <w:numId w:val="4"/>
              </w:numPr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9F3D4D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Rielaborazione</w:t>
            </w:r>
          </w:p>
        </w:tc>
        <w:tc>
          <w:tcPr>
            <w:tcW w:w="2408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shd w:val="clear" w:color="auto" w:fill="auto"/>
          </w:tcPr>
          <w:p w14:paraId="6E6CACBD" w14:textId="77777777" w:rsidR="00C06CEB" w:rsidRPr="009F3D4D" w:rsidRDefault="002016A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9F3D4D">
              <w:rPr>
                <w:rFonts w:ascii="Times New Roman" w:hAnsi="Times New Roman"/>
                <w:b/>
                <w:sz w:val="28"/>
                <w:szCs w:val="28"/>
              </w:rPr>
              <w:t>Capacità Valutative</w:t>
            </w:r>
          </w:p>
        </w:tc>
        <w:tc>
          <w:tcPr>
            <w:tcW w:w="1388" w:type="dxa"/>
            <w:tcBorders>
              <w:top w:val="single" w:sz="4" w:space="0" w:color="000001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shd w:val="clear" w:color="auto" w:fill="auto"/>
          </w:tcPr>
          <w:p w14:paraId="5A2BB3E3" w14:textId="77777777" w:rsidR="00C06CEB" w:rsidRPr="009F3D4D" w:rsidRDefault="002016A1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8"/>
                <w:szCs w:val="28"/>
              </w:rPr>
            </w:pPr>
            <w:r w:rsidRPr="009F3D4D">
              <w:rPr>
                <w:rFonts w:ascii="Times New Roman" w:hAnsi="Times New Roman"/>
                <w:b/>
                <w:sz w:val="28"/>
                <w:szCs w:val="28"/>
              </w:rPr>
              <w:t>Creatività</w:t>
            </w:r>
          </w:p>
        </w:tc>
      </w:tr>
      <w:tr w:rsidR="00C06CEB" w:rsidRPr="009F3D4D" w14:paraId="466E2D27" w14:textId="77777777">
        <w:trPr>
          <w:trHeight w:val="323"/>
        </w:trPr>
        <w:tc>
          <w:tcPr>
            <w:tcW w:w="1418" w:type="dxa"/>
            <w:tcBorders>
              <w:top w:val="single" w:sz="4" w:space="0" w:color="00000A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</w:tcPr>
          <w:p w14:paraId="0ED418A1" w14:textId="77777777" w:rsidR="00C06CEB" w:rsidRPr="009F3D4D" w:rsidRDefault="002016A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9F3D4D">
              <w:rPr>
                <w:rFonts w:ascii="Times New Roman" w:hAnsi="Times New Roman"/>
                <w:b/>
                <w:sz w:val="28"/>
                <w:szCs w:val="28"/>
              </w:rPr>
              <w:t xml:space="preserve">Iniziale  </w:t>
            </w:r>
          </w:p>
        </w:tc>
        <w:tc>
          <w:tcPr>
            <w:tcW w:w="17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79C18ECF" w14:textId="77777777" w:rsidR="00C06CEB" w:rsidRPr="009F3D4D" w:rsidRDefault="002016A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F3D4D">
              <w:rPr>
                <w:rFonts w:ascii="Times New Roman" w:hAnsi="Times New Roman"/>
                <w:sz w:val="28"/>
                <w:szCs w:val="28"/>
              </w:rPr>
              <w:t>Guidata</w:t>
            </w:r>
          </w:p>
        </w:tc>
        <w:tc>
          <w:tcPr>
            <w:tcW w:w="17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11908F7E" w14:textId="77777777" w:rsidR="00C06CEB" w:rsidRPr="009F3D4D" w:rsidRDefault="002016A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F3D4D">
              <w:rPr>
                <w:rFonts w:ascii="Times New Roman" w:hAnsi="Times New Roman"/>
                <w:sz w:val="28"/>
                <w:szCs w:val="28"/>
              </w:rPr>
              <w:t>Guidata</w:t>
            </w:r>
          </w:p>
        </w:tc>
        <w:tc>
          <w:tcPr>
            <w:tcW w:w="22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71DD84A6" w14:textId="77777777" w:rsidR="00C06CEB" w:rsidRPr="009F3D4D" w:rsidRDefault="002016A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F3D4D">
              <w:rPr>
                <w:rFonts w:ascii="Times New Roman" w:hAnsi="Times New Roman"/>
                <w:sz w:val="28"/>
                <w:szCs w:val="28"/>
              </w:rPr>
              <w:t>Guidata</w:t>
            </w:r>
          </w:p>
        </w:tc>
        <w:tc>
          <w:tcPr>
            <w:tcW w:w="241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5A36D721" w14:textId="77777777" w:rsidR="00C06CEB" w:rsidRPr="009F3D4D" w:rsidRDefault="002016A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F3D4D">
              <w:rPr>
                <w:rFonts w:ascii="Times New Roman" w:hAnsi="Times New Roman"/>
                <w:sz w:val="28"/>
                <w:szCs w:val="28"/>
              </w:rPr>
              <w:t>Guidata</w:t>
            </w:r>
          </w:p>
        </w:tc>
        <w:tc>
          <w:tcPr>
            <w:tcW w:w="198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04E7EC87" w14:textId="77777777" w:rsidR="00C06CEB" w:rsidRPr="009F3D4D" w:rsidRDefault="002016A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F3D4D">
              <w:rPr>
                <w:rFonts w:ascii="Times New Roman" w:hAnsi="Times New Roman"/>
                <w:sz w:val="28"/>
                <w:szCs w:val="28"/>
              </w:rPr>
              <w:t>Guidata</w:t>
            </w:r>
          </w:p>
        </w:tc>
        <w:tc>
          <w:tcPr>
            <w:tcW w:w="240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50699ADC" w14:textId="77777777" w:rsidR="00C06CEB" w:rsidRPr="009F3D4D" w:rsidRDefault="002016A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F3D4D">
              <w:rPr>
                <w:rFonts w:ascii="Times New Roman" w:hAnsi="Times New Roman"/>
                <w:sz w:val="28"/>
                <w:szCs w:val="28"/>
              </w:rPr>
              <w:t>Guidate</w:t>
            </w:r>
          </w:p>
        </w:tc>
        <w:tc>
          <w:tcPr>
            <w:tcW w:w="13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7E66BD04" w14:textId="77777777" w:rsidR="00C06CEB" w:rsidRPr="009F3D4D" w:rsidRDefault="002016A1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9F3D4D">
              <w:rPr>
                <w:rFonts w:ascii="Times New Roman" w:hAnsi="Times New Roman"/>
                <w:sz w:val="28"/>
                <w:szCs w:val="28"/>
              </w:rPr>
              <w:t>Spontanea</w:t>
            </w:r>
          </w:p>
        </w:tc>
      </w:tr>
      <w:tr w:rsidR="00C06CEB" w:rsidRPr="009F3D4D" w14:paraId="6BA9CEBD" w14:textId="77777777">
        <w:trPr>
          <w:trHeight w:val="269"/>
        </w:trPr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</w:tcPr>
          <w:p w14:paraId="0BC6FDD3" w14:textId="77777777" w:rsidR="00C06CEB" w:rsidRPr="009F3D4D" w:rsidRDefault="002016A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9F3D4D">
              <w:rPr>
                <w:rFonts w:ascii="Times New Roman" w:hAnsi="Times New Roman"/>
                <w:b/>
                <w:sz w:val="28"/>
                <w:szCs w:val="28"/>
              </w:rPr>
              <w:t>Base</w:t>
            </w:r>
          </w:p>
        </w:tc>
        <w:tc>
          <w:tcPr>
            <w:tcW w:w="17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6C043428" w14:textId="77777777" w:rsidR="00C06CEB" w:rsidRPr="009F3D4D" w:rsidRDefault="002016A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F3D4D">
              <w:rPr>
                <w:rFonts w:ascii="Times New Roman" w:hAnsi="Times New Roman"/>
                <w:sz w:val="28"/>
                <w:szCs w:val="28"/>
              </w:rPr>
              <w:t>Globale</w:t>
            </w:r>
          </w:p>
        </w:tc>
        <w:tc>
          <w:tcPr>
            <w:tcW w:w="17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7851DEAF" w14:textId="77777777" w:rsidR="00C06CEB" w:rsidRPr="009F3D4D" w:rsidRDefault="002016A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F3D4D">
              <w:rPr>
                <w:rFonts w:ascii="Times New Roman" w:hAnsi="Times New Roman"/>
                <w:sz w:val="28"/>
                <w:szCs w:val="28"/>
              </w:rPr>
              <w:t>Complessiva</w:t>
            </w:r>
          </w:p>
        </w:tc>
        <w:tc>
          <w:tcPr>
            <w:tcW w:w="22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77D8DF06" w14:textId="77777777" w:rsidR="00C06CEB" w:rsidRPr="009F3D4D" w:rsidRDefault="002016A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F3D4D">
              <w:rPr>
                <w:rFonts w:ascii="Times New Roman" w:hAnsi="Times New Roman"/>
                <w:sz w:val="28"/>
                <w:szCs w:val="28"/>
              </w:rPr>
              <w:t>Essenziale</w:t>
            </w:r>
          </w:p>
        </w:tc>
        <w:tc>
          <w:tcPr>
            <w:tcW w:w="241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55F0E855" w14:textId="77777777" w:rsidR="00C06CEB" w:rsidRPr="009F3D4D" w:rsidRDefault="002016A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F3D4D">
              <w:rPr>
                <w:rFonts w:ascii="Times New Roman" w:hAnsi="Times New Roman"/>
                <w:sz w:val="28"/>
                <w:szCs w:val="28"/>
              </w:rPr>
              <w:t>Generale</w:t>
            </w:r>
          </w:p>
        </w:tc>
        <w:tc>
          <w:tcPr>
            <w:tcW w:w="198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160DE829" w14:textId="77777777" w:rsidR="00C06CEB" w:rsidRPr="009F3D4D" w:rsidRDefault="002016A1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9F3D4D">
              <w:rPr>
                <w:rFonts w:ascii="Times New Roman" w:hAnsi="Times New Roman"/>
                <w:sz w:val="28"/>
                <w:szCs w:val="28"/>
              </w:rPr>
              <w:t>Suggerita</w:t>
            </w:r>
          </w:p>
        </w:tc>
        <w:tc>
          <w:tcPr>
            <w:tcW w:w="240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2E903A39" w14:textId="77777777" w:rsidR="00C06CEB" w:rsidRPr="009F3D4D" w:rsidRDefault="002016A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F3D4D">
              <w:rPr>
                <w:rFonts w:ascii="Times New Roman" w:hAnsi="Times New Roman"/>
                <w:sz w:val="28"/>
                <w:szCs w:val="28"/>
              </w:rPr>
              <w:t>Sostanziali</w:t>
            </w:r>
          </w:p>
        </w:tc>
        <w:tc>
          <w:tcPr>
            <w:tcW w:w="13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6E166190" w14:textId="77777777" w:rsidR="00C06CEB" w:rsidRPr="009F3D4D" w:rsidRDefault="002016A1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9F3D4D">
              <w:rPr>
                <w:rFonts w:ascii="Times New Roman" w:hAnsi="Times New Roman"/>
                <w:sz w:val="28"/>
                <w:szCs w:val="28"/>
              </w:rPr>
              <w:t>Generale</w:t>
            </w:r>
          </w:p>
        </w:tc>
      </w:tr>
      <w:tr w:rsidR="00C06CEB" w:rsidRPr="009F3D4D" w14:paraId="6435AD36" w14:textId="77777777">
        <w:trPr>
          <w:trHeight w:val="216"/>
        </w:trPr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</w:tcPr>
          <w:p w14:paraId="6C6D2B8F" w14:textId="77777777" w:rsidR="00C06CEB" w:rsidRPr="009F3D4D" w:rsidRDefault="002016A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9F3D4D">
              <w:rPr>
                <w:rFonts w:ascii="Times New Roman" w:hAnsi="Times New Roman"/>
                <w:b/>
                <w:sz w:val="28"/>
                <w:szCs w:val="28"/>
              </w:rPr>
              <w:t>Intermedio</w:t>
            </w:r>
          </w:p>
        </w:tc>
        <w:tc>
          <w:tcPr>
            <w:tcW w:w="17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332CF361" w14:textId="77777777" w:rsidR="00C06CEB" w:rsidRPr="009F3D4D" w:rsidRDefault="002016A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F3D4D">
              <w:rPr>
                <w:rFonts w:ascii="Times New Roman" w:hAnsi="Times New Roman"/>
                <w:sz w:val="28"/>
                <w:szCs w:val="28"/>
              </w:rPr>
              <w:t>Analitica</w:t>
            </w:r>
          </w:p>
        </w:tc>
        <w:tc>
          <w:tcPr>
            <w:tcW w:w="17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5E818F67" w14:textId="77777777" w:rsidR="00C06CEB" w:rsidRPr="009F3D4D" w:rsidRDefault="002016A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F3D4D">
              <w:rPr>
                <w:rFonts w:ascii="Times New Roman" w:hAnsi="Times New Roman"/>
                <w:sz w:val="28"/>
                <w:szCs w:val="28"/>
              </w:rPr>
              <w:t>Selettiva</w:t>
            </w:r>
          </w:p>
        </w:tc>
        <w:tc>
          <w:tcPr>
            <w:tcW w:w="22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2B6740FB" w14:textId="77777777" w:rsidR="00C06CEB" w:rsidRPr="009F3D4D" w:rsidRDefault="002016A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F3D4D">
              <w:rPr>
                <w:rFonts w:ascii="Times New Roman" w:hAnsi="Times New Roman"/>
                <w:sz w:val="28"/>
                <w:szCs w:val="28"/>
              </w:rPr>
              <w:t>Retroattiva</w:t>
            </w:r>
          </w:p>
        </w:tc>
        <w:tc>
          <w:tcPr>
            <w:tcW w:w="241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33349981" w14:textId="77777777" w:rsidR="00C06CEB" w:rsidRPr="009F3D4D" w:rsidRDefault="002016A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F3D4D">
              <w:rPr>
                <w:rFonts w:ascii="Times New Roman" w:hAnsi="Times New Roman"/>
                <w:sz w:val="28"/>
                <w:szCs w:val="28"/>
              </w:rPr>
              <w:t>Fondamentale</w:t>
            </w:r>
          </w:p>
        </w:tc>
        <w:tc>
          <w:tcPr>
            <w:tcW w:w="198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03F1A5CF" w14:textId="77777777" w:rsidR="00C06CEB" w:rsidRPr="009F3D4D" w:rsidRDefault="002016A1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9F3D4D">
              <w:rPr>
                <w:rFonts w:ascii="Times New Roman" w:hAnsi="Times New Roman"/>
                <w:sz w:val="28"/>
                <w:szCs w:val="28"/>
              </w:rPr>
              <w:t>Ordinata</w:t>
            </w:r>
          </w:p>
        </w:tc>
        <w:tc>
          <w:tcPr>
            <w:tcW w:w="240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6872B5A9" w14:textId="77777777" w:rsidR="00C06CEB" w:rsidRPr="009F3D4D" w:rsidRDefault="002016A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F3D4D">
              <w:rPr>
                <w:rFonts w:ascii="Times New Roman" w:hAnsi="Times New Roman"/>
                <w:sz w:val="28"/>
                <w:szCs w:val="28"/>
              </w:rPr>
              <w:t>Personali</w:t>
            </w:r>
          </w:p>
        </w:tc>
        <w:tc>
          <w:tcPr>
            <w:tcW w:w="13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13B00ED5" w14:textId="77777777" w:rsidR="00C06CEB" w:rsidRPr="009F3D4D" w:rsidRDefault="002016A1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9F3D4D">
              <w:rPr>
                <w:rFonts w:ascii="Times New Roman" w:hAnsi="Times New Roman"/>
                <w:sz w:val="28"/>
                <w:szCs w:val="28"/>
              </w:rPr>
              <w:t>Personale</w:t>
            </w:r>
          </w:p>
        </w:tc>
      </w:tr>
      <w:tr w:rsidR="00C06CEB" w:rsidRPr="009F3D4D" w14:paraId="2CE89654" w14:textId="77777777">
        <w:trPr>
          <w:trHeight w:val="333"/>
        </w:trPr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</w:tcPr>
          <w:p w14:paraId="7A42D46B" w14:textId="77777777" w:rsidR="00C06CEB" w:rsidRPr="009F3D4D" w:rsidRDefault="002016A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9F3D4D">
              <w:rPr>
                <w:rFonts w:ascii="Times New Roman" w:hAnsi="Times New Roman"/>
                <w:b/>
                <w:sz w:val="28"/>
                <w:szCs w:val="28"/>
              </w:rPr>
              <w:t>Avanzato</w:t>
            </w:r>
          </w:p>
        </w:tc>
        <w:tc>
          <w:tcPr>
            <w:tcW w:w="17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70DC0AF9" w14:textId="77777777" w:rsidR="00C06CEB" w:rsidRPr="009F3D4D" w:rsidRDefault="002016A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F3D4D">
              <w:rPr>
                <w:rFonts w:ascii="Times New Roman" w:hAnsi="Times New Roman"/>
                <w:sz w:val="28"/>
                <w:szCs w:val="28"/>
              </w:rPr>
              <w:t>Sintetica</w:t>
            </w:r>
          </w:p>
        </w:tc>
        <w:tc>
          <w:tcPr>
            <w:tcW w:w="17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449DE745" w14:textId="77777777" w:rsidR="00C06CEB" w:rsidRPr="009F3D4D" w:rsidRDefault="002016A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F3D4D">
              <w:rPr>
                <w:rFonts w:ascii="Times New Roman" w:hAnsi="Times New Roman"/>
                <w:sz w:val="28"/>
                <w:szCs w:val="28"/>
              </w:rPr>
              <w:t>Comparativa</w:t>
            </w:r>
          </w:p>
        </w:tc>
        <w:tc>
          <w:tcPr>
            <w:tcW w:w="22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78BE22CC" w14:textId="77777777" w:rsidR="00C06CEB" w:rsidRPr="009F3D4D" w:rsidRDefault="002016A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F3D4D">
              <w:rPr>
                <w:rFonts w:ascii="Times New Roman" w:hAnsi="Times New Roman"/>
                <w:sz w:val="28"/>
                <w:szCs w:val="28"/>
              </w:rPr>
              <w:t>Puntuale</w:t>
            </w:r>
          </w:p>
        </w:tc>
        <w:tc>
          <w:tcPr>
            <w:tcW w:w="241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3149D90E" w14:textId="77777777" w:rsidR="00C06CEB" w:rsidRPr="009F3D4D" w:rsidRDefault="002016A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F3D4D">
              <w:rPr>
                <w:rFonts w:ascii="Times New Roman" w:hAnsi="Times New Roman"/>
                <w:sz w:val="28"/>
                <w:szCs w:val="28"/>
              </w:rPr>
              <w:t>Esaustiva</w:t>
            </w:r>
          </w:p>
        </w:tc>
        <w:tc>
          <w:tcPr>
            <w:tcW w:w="198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7918CC1E" w14:textId="77777777" w:rsidR="00C06CEB" w:rsidRPr="009F3D4D" w:rsidRDefault="002016A1">
            <w:pPr>
              <w:pStyle w:val="Titolo7"/>
              <w:numPr>
                <w:ilvl w:val="6"/>
                <w:numId w:val="4"/>
              </w:numPr>
              <w:jc w:val="both"/>
              <w:rPr>
                <w:rFonts w:ascii="Times New Roman" w:eastAsia="Calibri" w:hAnsi="Times New Roman" w:cs="Times New Roman"/>
                <w:b w:val="0"/>
                <w:sz w:val="28"/>
                <w:szCs w:val="28"/>
                <w:lang w:eastAsia="en-US"/>
              </w:rPr>
            </w:pPr>
            <w:r w:rsidRPr="009F3D4D">
              <w:rPr>
                <w:rFonts w:ascii="Times New Roman" w:eastAsia="Calibri" w:hAnsi="Times New Roman" w:cs="Times New Roman"/>
                <w:b w:val="0"/>
                <w:sz w:val="28"/>
                <w:szCs w:val="28"/>
                <w:lang w:eastAsia="en-US"/>
              </w:rPr>
              <w:t>Personalizzata</w:t>
            </w:r>
          </w:p>
        </w:tc>
        <w:tc>
          <w:tcPr>
            <w:tcW w:w="240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475B9987" w14:textId="77777777" w:rsidR="00C06CEB" w:rsidRPr="009F3D4D" w:rsidRDefault="002016A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F3D4D">
              <w:rPr>
                <w:rFonts w:ascii="Times New Roman" w:hAnsi="Times New Roman"/>
                <w:sz w:val="28"/>
                <w:szCs w:val="28"/>
              </w:rPr>
              <w:t>Critiche</w:t>
            </w:r>
          </w:p>
        </w:tc>
        <w:tc>
          <w:tcPr>
            <w:tcW w:w="13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201DA8FC" w14:textId="77777777" w:rsidR="00C06CEB" w:rsidRPr="009F3D4D" w:rsidRDefault="002016A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F3D4D">
              <w:rPr>
                <w:rFonts w:ascii="Times New Roman" w:hAnsi="Times New Roman"/>
                <w:sz w:val="28"/>
                <w:szCs w:val="28"/>
              </w:rPr>
              <w:t>Originale</w:t>
            </w:r>
          </w:p>
        </w:tc>
      </w:tr>
    </w:tbl>
    <w:p w14:paraId="71DBD2A1" w14:textId="77777777" w:rsidR="00C06CEB" w:rsidRPr="009F3D4D" w:rsidRDefault="00C06CEB">
      <w:pPr>
        <w:rPr>
          <w:rFonts w:ascii="Times New Roman" w:hAnsi="Times New Roman"/>
          <w:sz w:val="28"/>
          <w:szCs w:val="28"/>
        </w:rPr>
      </w:pPr>
    </w:p>
    <w:p w14:paraId="192C5A95" w14:textId="77777777" w:rsidR="000D2CD3" w:rsidRPr="00E42B23" w:rsidRDefault="000D2CD3" w:rsidP="000D2CD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E42B23">
        <w:rPr>
          <w:rFonts w:ascii="Times New Roman" w:hAnsi="Times New Roman"/>
          <w:sz w:val="28"/>
          <w:szCs w:val="28"/>
        </w:rPr>
        <w:t>OBIETTIVI MINIMI:</w:t>
      </w:r>
    </w:p>
    <w:p w14:paraId="559BD5C7" w14:textId="77777777" w:rsidR="000D2CD3" w:rsidRPr="00E42B23" w:rsidRDefault="000D2CD3" w:rsidP="000D2CD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536"/>
        <w:gridCol w:w="10741"/>
      </w:tblGrid>
      <w:tr w:rsidR="000D2CD3" w:rsidRPr="00E42B23" w14:paraId="420FBFDE" w14:textId="77777777" w:rsidTr="00694A18">
        <w:trPr>
          <w:trHeight w:val="284"/>
        </w:trPr>
        <w:tc>
          <w:tcPr>
            <w:tcW w:w="0" w:type="auto"/>
            <w:vAlign w:val="center"/>
          </w:tcPr>
          <w:p w14:paraId="5665105A" w14:textId="77777777" w:rsidR="000D2CD3" w:rsidRPr="00E42B23" w:rsidRDefault="000D2CD3" w:rsidP="00694A1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42B23">
              <w:rPr>
                <w:rFonts w:ascii="Times New Roman" w:hAnsi="Times New Roman"/>
                <w:b/>
                <w:sz w:val="28"/>
                <w:szCs w:val="28"/>
              </w:rPr>
              <w:t>Comprensione orale</w:t>
            </w:r>
          </w:p>
        </w:tc>
        <w:tc>
          <w:tcPr>
            <w:tcW w:w="0" w:type="auto"/>
            <w:vAlign w:val="center"/>
          </w:tcPr>
          <w:p w14:paraId="7E313D75" w14:textId="77777777" w:rsidR="000D2CD3" w:rsidRPr="00E42B23" w:rsidRDefault="000D2CD3" w:rsidP="00694A18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eastAsia="zh-CN"/>
              </w:rPr>
            </w:pPr>
            <w:r w:rsidRPr="00E42B23">
              <w:rPr>
                <w:rFonts w:ascii="Times New Roman" w:eastAsia="Times New Roman" w:hAnsi="Times New Roman"/>
                <w:sz w:val="28"/>
                <w:szCs w:val="28"/>
                <w:lang w:eastAsia="zh-CN"/>
              </w:rPr>
              <w:t>L’alunno comprende semplici frasi e dialoghi attinenti alla vita quotidiana.</w:t>
            </w:r>
          </w:p>
        </w:tc>
      </w:tr>
      <w:tr w:rsidR="000D2CD3" w:rsidRPr="00E42B23" w14:paraId="46D7529C" w14:textId="77777777" w:rsidTr="00694A18">
        <w:trPr>
          <w:trHeight w:val="284"/>
        </w:trPr>
        <w:tc>
          <w:tcPr>
            <w:tcW w:w="0" w:type="auto"/>
            <w:vAlign w:val="center"/>
          </w:tcPr>
          <w:p w14:paraId="714085FB" w14:textId="77777777" w:rsidR="000D2CD3" w:rsidRPr="00E42B23" w:rsidRDefault="000D2CD3" w:rsidP="00694A18">
            <w:pPr>
              <w:spacing w:after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E42B23">
              <w:rPr>
                <w:rFonts w:ascii="Times New Roman" w:hAnsi="Times New Roman"/>
                <w:b/>
                <w:sz w:val="28"/>
                <w:szCs w:val="28"/>
              </w:rPr>
              <w:t>Comprensione scritta</w:t>
            </w:r>
          </w:p>
        </w:tc>
        <w:tc>
          <w:tcPr>
            <w:tcW w:w="0" w:type="auto"/>
            <w:vAlign w:val="center"/>
          </w:tcPr>
          <w:p w14:paraId="5360E252" w14:textId="77777777" w:rsidR="000D2CD3" w:rsidRPr="00E42B23" w:rsidRDefault="000D2CD3" w:rsidP="00694A18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8"/>
                <w:szCs w:val="28"/>
                <w:lang w:eastAsia="zh-CN"/>
              </w:rPr>
            </w:pPr>
            <w:r w:rsidRPr="00E42B23">
              <w:rPr>
                <w:rFonts w:ascii="Times New Roman" w:eastAsia="Times New Roman" w:hAnsi="Times New Roman"/>
                <w:sz w:val="28"/>
                <w:szCs w:val="28"/>
                <w:lang w:eastAsia="zh-CN"/>
              </w:rPr>
              <w:t>L’alunno comprende semplici testi e ne estrapola le informazioni principali.</w:t>
            </w:r>
          </w:p>
        </w:tc>
      </w:tr>
      <w:tr w:rsidR="000D2CD3" w:rsidRPr="00E42B23" w14:paraId="53B1F085" w14:textId="77777777" w:rsidTr="00694A18">
        <w:trPr>
          <w:trHeight w:val="284"/>
        </w:trPr>
        <w:tc>
          <w:tcPr>
            <w:tcW w:w="0" w:type="auto"/>
            <w:vAlign w:val="center"/>
          </w:tcPr>
          <w:p w14:paraId="4D88F6F3" w14:textId="77777777" w:rsidR="000D2CD3" w:rsidRPr="00E42B23" w:rsidRDefault="000D2CD3" w:rsidP="00694A18">
            <w:pPr>
              <w:spacing w:after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E42B23">
              <w:rPr>
                <w:rFonts w:ascii="Times New Roman" w:hAnsi="Times New Roman"/>
                <w:b/>
                <w:sz w:val="28"/>
                <w:szCs w:val="28"/>
              </w:rPr>
              <w:t>Produzione e interazione orale</w:t>
            </w:r>
          </w:p>
        </w:tc>
        <w:tc>
          <w:tcPr>
            <w:tcW w:w="0" w:type="auto"/>
            <w:vAlign w:val="center"/>
          </w:tcPr>
          <w:p w14:paraId="1A769EAC" w14:textId="77777777" w:rsidR="000D2CD3" w:rsidRPr="00E42B23" w:rsidRDefault="000D2CD3" w:rsidP="00694A18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8"/>
                <w:szCs w:val="28"/>
                <w:lang w:eastAsia="zh-CN"/>
              </w:rPr>
            </w:pPr>
            <w:r w:rsidRPr="00E42B23">
              <w:rPr>
                <w:rFonts w:ascii="Times New Roman" w:eastAsia="Times New Roman" w:hAnsi="Times New Roman"/>
                <w:sz w:val="28"/>
                <w:szCs w:val="28"/>
                <w:lang w:eastAsia="zh-CN"/>
              </w:rPr>
              <w:t>L’alunno interagisce in modo comprensibile scambiando semplici informazioni in situazioni di vita quotidiana</w:t>
            </w:r>
          </w:p>
        </w:tc>
      </w:tr>
      <w:tr w:rsidR="000D2CD3" w:rsidRPr="00E42B23" w14:paraId="6842085D" w14:textId="77777777" w:rsidTr="00694A18">
        <w:trPr>
          <w:trHeight w:val="284"/>
        </w:trPr>
        <w:tc>
          <w:tcPr>
            <w:tcW w:w="0" w:type="auto"/>
            <w:vAlign w:val="center"/>
          </w:tcPr>
          <w:p w14:paraId="6C64F575" w14:textId="77777777" w:rsidR="000D2CD3" w:rsidRPr="00E42B23" w:rsidRDefault="000D2CD3" w:rsidP="00694A18">
            <w:pPr>
              <w:spacing w:after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E42B23">
              <w:rPr>
                <w:rFonts w:ascii="Times New Roman" w:hAnsi="Times New Roman"/>
                <w:b/>
                <w:sz w:val="28"/>
                <w:szCs w:val="28"/>
              </w:rPr>
              <w:t>Produzione scritta</w:t>
            </w:r>
          </w:p>
        </w:tc>
        <w:tc>
          <w:tcPr>
            <w:tcW w:w="0" w:type="auto"/>
            <w:vAlign w:val="center"/>
          </w:tcPr>
          <w:p w14:paraId="78296CDB" w14:textId="77777777" w:rsidR="000D2CD3" w:rsidRPr="00E42B23" w:rsidRDefault="000D2CD3" w:rsidP="00694A18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8"/>
                <w:szCs w:val="28"/>
                <w:lang w:eastAsia="zh-CN"/>
              </w:rPr>
            </w:pPr>
            <w:r w:rsidRPr="00E42B23">
              <w:rPr>
                <w:rFonts w:ascii="Times New Roman" w:eastAsia="Times New Roman" w:hAnsi="Times New Roman"/>
                <w:sz w:val="28"/>
                <w:szCs w:val="28"/>
                <w:lang w:eastAsia="zh-CN"/>
              </w:rPr>
              <w:t xml:space="preserve">L’alunno, guidato, scrive semplici frasi, testi e lettere su tematiche conosciute. </w:t>
            </w:r>
          </w:p>
        </w:tc>
      </w:tr>
      <w:tr w:rsidR="000D2CD3" w:rsidRPr="00E42B23" w14:paraId="76C0B3B2" w14:textId="77777777" w:rsidTr="00694A18">
        <w:trPr>
          <w:trHeight w:val="284"/>
        </w:trPr>
        <w:tc>
          <w:tcPr>
            <w:tcW w:w="0" w:type="auto"/>
            <w:vAlign w:val="center"/>
          </w:tcPr>
          <w:p w14:paraId="4847CCE6" w14:textId="77777777" w:rsidR="000D2CD3" w:rsidRPr="00E42B23" w:rsidRDefault="000D2CD3" w:rsidP="00694A18">
            <w:pPr>
              <w:spacing w:after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E42B23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Riflessione sulla lingua</w:t>
            </w:r>
          </w:p>
        </w:tc>
        <w:tc>
          <w:tcPr>
            <w:tcW w:w="0" w:type="auto"/>
            <w:vAlign w:val="center"/>
          </w:tcPr>
          <w:p w14:paraId="058C69BA" w14:textId="77777777" w:rsidR="000D2CD3" w:rsidRPr="00E42B23" w:rsidRDefault="000D2CD3" w:rsidP="00694A18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8"/>
                <w:szCs w:val="28"/>
                <w:lang w:eastAsia="zh-CN"/>
              </w:rPr>
            </w:pPr>
            <w:r w:rsidRPr="00E42B23">
              <w:rPr>
                <w:rFonts w:ascii="Times New Roman" w:eastAsia="Times New Roman" w:hAnsi="Times New Roman"/>
                <w:sz w:val="28"/>
                <w:szCs w:val="28"/>
                <w:lang w:eastAsia="zh-CN"/>
              </w:rPr>
              <w:t>L’alunno riconosce semplici categorie grammaticali e funzioni comunicative e le ripete.</w:t>
            </w:r>
          </w:p>
        </w:tc>
      </w:tr>
      <w:tr w:rsidR="000D2CD3" w:rsidRPr="00E42B23" w14:paraId="3A540813" w14:textId="77777777" w:rsidTr="00694A18">
        <w:trPr>
          <w:trHeight w:val="284"/>
        </w:trPr>
        <w:tc>
          <w:tcPr>
            <w:tcW w:w="0" w:type="auto"/>
            <w:vAlign w:val="center"/>
          </w:tcPr>
          <w:p w14:paraId="59BABD88" w14:textId="77777777" w:rsidR="000D2CD3" w:rsidRPr="00E42B23" w:rsidRDefault="000D2CD3" w:rsidP="00694A18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zh-CN"/>
              </w:rPr>
            </w:pPr>
            <w:r w:rsidRPr="00E42B23">
              <w:rPr>
                <w:rFonts w:ascii="Times New Roman" w:eastAsia="Times New Roman" w:hAnsi="Times New Roman"/>
                <w:b/>
                <w:sz w:val="28"/>
                <w:szCs w:val="28"/>
                <w:lang w:eastAsia="zh-CN"/>
              </w:rPr>
              <w:t>Cultura e civiltà</w:t>
            </w:r>
          </w:p>
        </w:tc>
        <w:tc>
          <w:tcPr>
            <w:tcW w:w="0" w:type="auto"/>
            <w:vAlign w:val="center"/>
          </w:tcPr>
          <w:p w14:paraId="6C05ECA3" w14:textId="77777777" w:rsidR="000D2CD3" w:rsidRPr="00E42B23" w:rsidRDefault="000D2CD3" w:rsidP="00694A18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8"/>
                <w:szCs w:val="28"/>
                <w:lang w:eastAsia="zh-CN"/>
              </w:rPr>
            </w:pPr>
            <w:r w:rsidRPr="00E42B23">
              <w:rPr>
                <w:rFonts w:ascii="Times New Roman" w:eastAsia="Times New Roman" w:hAnsi="Times New Roman"/>
                <w:sz w:val="28"/>
                <w:szCs w:val="28"/>
                <w:lang w:eastAsia="zh-CN"/>
              </w:rPr>
              <w:t>L’alunno conosce i contenuti essenziali degli argomenti svolti.</w:t>
            </w:r>
          </w:p>
        </w:tc>
      </w:tr>
    </w:tbl>
    <w:p w14:paraId="44C6993E" w14:textId="77777777" w:rsidR="000D2CD3" w:rsidRPr="00E42B23" w:rsidRDefault="000D2CD3" w:rsidP="000D2CD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11F1BF49" w14:textId="77777777" w:rsidR="000D2CD3" w:rsidRPr="00E42B23" w:rsidRDefault="000D2CD3" w:rsidP="000D2CD3">
      <w:pPr>
        <w:rPr>
          <w:rFonts w:ascii="Times New Roman" w:hAnsi="Times New Roman"/>
          <w:sz w:val="28"/>
          <w:szCs w:val="28"/>
        </w:rPr>
      </w:pPr>
    </w:p>
    <w:p w14:paraId="02440C3F" w14:textId="77777777" w:rsidR="00C06CEB" w:rsidRPr="009F3D4D" w:rsidRDefault="00C06CEB">
      <w:pPr>
        <w:rPr>
          <w:rFonts w:ascii="Times New Roman" w:hAnsi="Times New Roman"/>
          <w:sz w:val="28"/>
          <w:szCs w:val="28"/>
        </w:rPr>
      </w:pPr>
    </w:p>
    <w:sectPr w:rsidR="00C06CEB" w:rsidRPr="009F3D4D">
      <w:pgSz w:w="16838" w:h="11906" w:orient="landscape"/>
      <w:pgMar w:top="1134" w:right="1417" w:bottom="1134" w:left="1134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iberation Serif">
    <w:altName w:val="Times New Roman"/>
    <w:charset w:val="00"/>
    <w:family w:val="roman"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">
    <w:altName w:val="Lucida Sans Unicode"/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penSymbol">
    <w:panose1 w:val="05010000000000000000"/>
    <w:charset w:val="02"/>
    <w:family w:val="auto"/>
    <w:pitch w:val="default"/>
    <w:sig w:usb0="800000AF" w:usb1="1001ECEA" w:usb2="00000000" w:usb3="00000000" w:csb0="00000001" w:csb1="00000000"/>
  </w:font>
  <w:font w:name="Book Antiqua">
    <w:altName w:val="Segoe Print"/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Liberation Sans">
    <w:altName w:val="Arial"/>
    <w:charset w:val="00"/>
    <w:family w:val="swiss"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BF205925"/>
    <w:multiLevelType w:val="multilevel"/>
    <w:tmpl w:val="BF205925"/>
    <w:lvl w:ilvl="0">
      <w:start w:val="1"/>
      <w:numFmt w:val="none"/>
      <w:suff w:val="nothing"/>
      <w:lvlText w:val=""/>
      <w:lvlJc w:val="left"/>
      <w:pPr>
        <w:ind w:left="432" w:hanging="432"/>
      </w:pPr>
    </w:lvl>
    <w:lvl w:ilvl="1">
      <w:start w:val="1"/>
      <w:numFmt w:val="none"/>
      <w:suff w:val="nothing"/>
      <w:lvlText w:val=""/>
      <w:lvlJc w:val="left"/>
      <w:pPr>
        <w:ind w:left="576" w:hanging="576"/>
      </w:pPr>
    </w:lvl>
    <w:lvl w:ilvl="2">
      <w:start w:val="1"/>
      <w:numFmt w:val="none"/>
      <w:suff w:val="nothing"/>
      <w:lvlText w:val=""/>
      <w:lvlJc w:val="left"/>
      <w:pPr>
        <w:ind w:left="720" w:hanging="720"/>
      </w:pPr>
    </w:lvl>
    <w:lvl w:ilvl="3">
      <w:start w:val="1"/>
      <w:numFmt w:val="none"/>
      <w:suff w:val="nothing"/>
      <w:lvlText w:val=""/>
      <w:lvlJc w:val="left"/>
      <w:pPr>
        <w:ind w:left="864" w:hanging="864"/>
      </w:pPr>
    </w:lvl>
    <w:lvl w:ilvl="4">
      <w:start w:val="1"/>
      <w:numFmt w:val="none"/>
      <w:suff w:val="nothing"/>
      <w:lvlText w:val=""/>
      <w:lvlJc w:val="left"/>
      <w:pPr>
        <w:ind w:left="1008" w:hanging="1008"/>
      </w:pPr>
    </w:lvl>
    <w:lvl w:ilvl="5">
      <w:start w:val="1"/>
      <w:numFmt w:val="none"/>
      <w:suff w:val="nothing"/>
      <w:lvlText w:val=""/>
      <w:lvlJc w:val="left"/>
      <w:pPr>
        <w:ind w:left="1152" w:hanging="1152"/>
      </w:pPr>
    </w:lvl>
    <w:lvl w:ilvl="6">
      <w:start w:val="1"/>
      <w:numFmt w:val="none"/>
      <w:suff w:val="nothing"/>
      <w:lvlText w:val=""/>
      <w:lvlJc w:val="left"/>
      <w:pPr>
        <w:ind w:left="1296" w:hanging="1296"/>
      </w:pPr>
    </w:lvl>
    <w:lvl w:ilvl="7">
      <w:start w:val="1"/>
      <w:numFmt w:val="none"/>
      <w:suff w:val="nothing"/>
      <w:lvlText w:val=""/>
      <w:lvlJc w:val="left"/>
      <w:pPr>
        <w:ind w:left="1440" w:hanging="1440"/>
      </w:pPr>
    </w:lvl>
    <w:lvl w:ilvl="8">
      <w:start w:val="1"/>
      <w:numFmt w:val="none"/>
      <w:suff w:val="nothing"/>
      <w:lvlText w:val=""/>
      <w:lvlJc w:val="left"/>
      <w:pPr>
        <w:ind w:left="1584" w:hanging="1584"/>
      </w:pPr>
    </w:lvl>
  </w:abstractNum>
  <w:abstractNum w:abstractNumId="1" w15:restartNumberingAfterBreak="0">
    <w:nsid w:val="CF092B84"/>
    <w:multiLevelType w:val="multilevel"/>
    <w:tmpl w:val="CF092B8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b/>
        <w:sz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053208E"/>
    <w:multiLevelType w:val="multilevel"/>
    <w:tmpl w:val="0053208E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pStyle w:val="Titolo7"/>
      <w:suff w:val="nothing"/>
      <w:lvlText w:val=""/>
      <w:lvlJc w:val="left"/>
      <w:pPr>
        <w:ind w:left="1296" w:hanging="1296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3" w15:restartNumberingAfterBreak="0">
    <w:nsid w:val="16D34C18"/>
    <w:multiLevelType w:val="hybridMultilevel"/>
    <w:tmpl w:val="EDF2F516"/>
    <w:lvl w:ilvl="0" w:tplc="04100001">
      <w:start w:val="1"/>
      <w:numFmt w:val="bullet"/>
      <w:lvlText w:val=""/>
      <w:lvlJc w:val="left"/>
      <w:pPr>
        <w:ind w:left="855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7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9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1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3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5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7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9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15" w:hanging="360"/>
      </w:pPr>
      <w:rPr>
        <w:rFonts w:ascii="Wingdings" w:hAnsi="Wingdings" w:hint="default"/>
      </w:rPr>
    </w:lvl>
  </w:abstractNum>
  <w:abstractNum w:abstractNumId="4" w15:restartNumberingAfterBreak="0">
    <w:nsid w:val="59ADCABA"/>
    <w:multiLevelType w:val="multilevel"/>
    <w:tmpl w:val="59ADCAB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  <w:b/>
        <w:sz w:val="18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7CBE63BD"/>
    <w:multiLevelType w:val="hybridMultilevel"/>
    <w:tmpl w:val="4F5CE4F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A629B86">
      <w:numFmt w:val="bullet"/>
      <w:lvlText w:val="•"/>
      <w:lvlJc w:val="left"/>
      <w:pPr>
        <w:ind w:left="1440" w:hanging="360"/>
      </w:pPr>
      <w:rPr>
        <w:rFonts w:ascii="Times New Roman" w:eastAsia="Calibri" w:hAnsi="Times New Roman" w:cs="Times New Roman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73376172">
    <w:abstractNumId w:val="2"/>
  </w:num>
  <w:num w:numId="2" w16cid:durableId="1626111884">
    <w:abstractNumId w:val="1"/>
  </w:num>
  <w:num w:numId="3" w16cid:durableId="1342853747">
    <w:abstractNumId w:val="4"/>
  </w:num>
  <w:num w:numId="4" w16cid:durableId="258104454">
    <w:abstractNumId w:val="0"/>
  </w:num>
  <w:num w:numId="5" w16cid:durableId="1757630534">
    <w:abstractNumId w:val="3"/>
  </w:num>
  <w:num w:numId="6" w16cid:durableId="19039057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9"/>
  <w:hyphenationZone w:val="283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6CEB"/>
    <w:rsid w:val="000D2CD3"/>
    <w:rsid w:val="00143390"/>
    <w:rsid w:val="001B73AE"/>
    <w:rsid w:val="002016A1"/>
    <w:rsid w:val="007F6520"/>
    <w:rsid w:val="0099385D"/>
    <w:rsid w:val="009F3D4D"/>
    <w:rsid w:val="00AD27C3"/>
    <w:rsid w:val="00BE5671"/>
    <w:rsid w:val="00C06CEB"/>
    <w:rsid w:val="00D475BA"/>
    <w:rsid w:val="00E53706"/>
    <w:rsid w:val="5F8945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zh-CN" w:eastAsia="zh-CN" w:bidi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EA4270"/>
  <w15:docId w15:val="{4EBBA1F0-1BE9-48D0-AF3E-8050992F9C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beration Serif" w:eastAsia="SimSun" w:hAnsi="Liberation Serif" w:cs="Lucida Sans"/>
        <w:lang w:val="it-IT" w:eastAsia="it-IT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Default Paragraph Font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pPr>
      <w:overflowPunct w:val="0"/>
      <w:spacing w:after="200" w:line="276" w:lineRule="auto"/>
    </w:pPr>
    <w:rPr>
      <w:rFonts w:ascii="Calibri" w:eastAsia="Calibri" w:hAnsi="Calibri" w:cs="Times New Roman"/>
      <w:color w:val="00000A"/>
      <w:sz w:val="22"/>
      <w:szCs w:val="22"/>
      <w:lang w:eastAsia="en-US"/>
    </w:rPr>
  </w:style>
  <w:style w:type="paragraph" w:styleId="Titolo1">
    <w:name w:val="heading 1"/>
    <w:basedOn w:val="Normale"/>
    <w:next w:val="Normale"/>
    <w:qFormat/>
    <w:pPr>
      <w:keepNext/>
      <w:ind w:right="21"/>
      <w:jc w:val="center"/>
      <w:outlineLvl w:val="0"/>
    </w:pPr>
    <w:rPr>
      <w:rFonts w:eastAsia="Arial Unicode MS"/>
      <w:b/>
      <w:bCs/>
    </w:rPr>
  </w:style>
  <w:style w:type="paragraph" w:styleId="Titolo3">
    <w:name w:val="heading 3"/>
    <w:basedOn w:val="Normale"/>
    <w:next w:val="Normale"/>
    <w:qFormat/>
    <w:pPr>
      <w:keepNext/>
      <w:ind w:right="21"/>
      <w:jc w:val="center"/>
      <w:outlineLvl w:val="2"/>
    </w:pPr>
    <w:rPr>
      <w:b/>
      <w:bCs/>
      <w:u w:val="single"/>
    </w:rPr>
  </w:style>
  <w:style w:type="paragraph" w:styleId="Titolo7">
    <w:name w:val="heading 7"/>
    <w:basedOn w:val="Normale"/>
    <w:next w:val="Normale"/>
    <w:qFormat/>
    <w:pPr>
      <w:keepNext/>
      <w:numPr>
        <w:ilvl w:val="6"/>
        <w:numId w:val="1"/>
      </w:numPr>
      <w:suppressAutoHyphens/>
      <w:spacing w:after="0" w:line="240" w:lineRule="auto"/>
      <w:outlineLvl w:val="6"/>
    </w:pPr>
    <w:rPr>
      <w:rFonts w:ascii="Tahoma" w:eastAsia="Times New Roman" w:hAnsi="Tahoma" w:cs="Tahoma"/>
      <w:b/>
      <w:sz w:val="14"/>
      <w:szCs w:val="20"/>
      <w:lang w:eastAsia="zh-C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testo">
    <w:name w:val="Body Text"/>
    <w:basedOn w:val="Normale"/>
    <w:pPr>
      <w:spacing w:after="140"/>
    </w:pPr>
  </w:style>
  <w:style w:type="paragraph" w:styleId="Didascalia">
    <w:name w:val="caption"/>
    <w:basedOn w:val="Normale"/>
    <w:next w:val="Normale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Elenco">
    <w:name w:val="List"/>
    <w:basedOn w:val="Corpotesto"/>
    <w:rPr>
      <w:rFonts w:cs="Lucida Sans"/>
    </w:rPr>
  </w:style>
  <w:style w:type="character" w:customStyle="1" w:styleId="Titolo1Carattere">
    <w:name w:val="Titolo 1 Carattere"/>
    <w:basedOn w:val="Carpredefinitoparagrafo"/>
    <w:qFormat/>
    <w:rPr>
      <w:rFonts w:eastAsia="Arial Unicode MS"/>
      <w:b/>
      <w:bCs/>
    </w:rPr>
  </w:style>
  <w:style w:type="character" w:customStyle="1" w:styleId="Titolo3Carattere">
    <w:name w:val="Titolo 3 Carattere"/>
    <w:basedOn w:val="Carpredefinitoparagrafo"/>
    <w:qFormat/>
    <w:rPr>
      <w:b/>
      <w:bCs/>
      <w:u w:val="single"/>
    </w:rPr>
  </w:style>
  <w:style w:type="character" w:customStyle="1" w:styleId="Titolo7Carattere">
    <w:name w:val="Titolo 7 Carattere"/>
    <w:basedOn w:val="Carpredefinitoparagrafo"/>
    <w:qFormat/>
    <w:rPr>
      <w:rFonts w:ascii="Tahoma" w:hAnsi="Tahoma" w:cs="Tahoma"/>
      <w:b/>
      <w:sz w:val="14"/>
      <w:lang w:eastAsia="zh-CN"/>
    </w:rPr>
  </w:style>
  <w:style w:type="character" w:customStyle="1" w:styleId="ListLabel1">
    <w:name w:val="ListLabel 1"/>
    <w:qFormat/>
    <w:rPr>
      <w:rFonts w:eastAsia="Times New Roman" w:cs="Times New Roman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rFonts w:cs="Times New Roman"/>
    </w:rPr>
  </w:style>
  <w:style w:type="character" w:customStyle="1" w:styleId="ListLabel9">
    <w:name w:val="ListLabel 9"/>
    <w:qFormat/>
    <w:rPr>
      <w:rFonts w:cs="Times New Roman"/>
    </w:rPr>
  </w:style>
  <w:style w:type="character" w:customStyle="1" w:styleId="ListLabel10">
    <w:name w:val="ListLabel 10"/>
    <w:qFormat/>
    <w:rPr>
      <w:rFonts w:cs="Times New Roman"/>
    </w:rPr>
  </w:style>
  <w:style w:type="character" w:customStyle="1" w:styleId="ListLabel11">
    <w:name w:val="ListLabel 11"/>
    <w:qFormat/>
    <w:rPr>
      <w:rFonts w:cs="Times New Roman"/>
    </w:rPr>
  </w:style>
  <w:style w:type="character" w:customStyle="1" w:styleId="ListLabel12">
    <w:name w:val="ListLabel 12"/>
    <w:qFormat/>
    <w:rPr>
      <w:rFonts w:cs="Times New Roman"/>
    </w:rPr>
  </w:style>
  <w:style w:type="character" w:customStyle="1" w:styleId="ListLabel13">
    <w:name w:val="ListLabel 13"/>
    <w:qFormat/>
    <w:rPr>
      <w:rFonts w:cs="Times New Roman"/>
    </w:rPr>
  </w:style>
  <w:style w:type="character" w:customStyle="1" w:styleId="ListLabel14">
    <w:name w:val="ListLabel 14"/>
    <w:qFormat/>
    <w:rPr>
      <w:rFonts w:cs="Times New Roman"/>
    </w:rPr>
  </w:style>
  <w:style w:type="character" w:customStyle="1" w:styleId="ListLabel15">
    <w:name w:val="ListLabel 15"/>
    <w:qFormat/>
    <w:rPr>
      <w:rFonts w:cs="Times New Roman"/>
    </w:rPr>
  </w:style>
  <w:style w:type="character" w:customStyle="1" w:styleId="ListLabel16">
    <w:name w:val="ListLabel 16"/>
    <w:qFormat/>
    <w:rPr>
      <w:rFonts w:cs="Times New Roman"/>
    </w:rPr>
  </w:style>
  <w:style w:type="character" w:customStyle="1" w:styleId="ListLabel17">
    <w:name w:val="ListLabel 17"/>
    <w:qFormat/>
    <w:rPr>
      <w:rFonts w:eastAsia="Times New Roman" w:cs="Times New Roman"/>
    </w:rPr>
  </w:style>
  <w:style w:type="character" w:customStyle="1" w:styleId="ListLabel18">
    <w:name w:val="ListLabel 18"/>
    <w:qFormat/>
    <w:rPr>
      <w:rFonts w:cs="Courier New"/>
    </w:rPr>
  </w:style>
  <w:style w:type="character" w:customStyle="1" w:styleId="ListLabel19">
    <w:name w:val="ListLabel 19"/>
    <w:qFormat/>
    <w:rPr>
      <w:rFonts w:cs="Courier New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Times New Roman"/>
    </w:rPr>
  </w:style>
  <w:style w:type="character" w:customStyle="1" w:styleId="ListLabel22">
    <w:name w:val="ListLabel 22"/>
    <w:qFormat/>
    <w:rPr>
      <w:rFonts w:cs="Times New Roman"/>
    </w:rPr>
  </w:style>
  <w:style w:type="character" w:customStyle="1" w:styleId="ListLabel23">
    <w:name w:val="ListLabel 23"/>
    <w:qFormat/>
    <w:rPr>
      <w:rFonts w:cs="Times New Roman"/>
    </w:rPr>
  </w:style>
  <w:style w:type="character" w:customStyle="1" w:styleId="ListLabel24">
    <w:name w:val="ListLabel 24"/>
    <w:qFormat/>
    <w:rPr>
      <w:rFonts w:cs="Times New Roman"/>
    </w:rPr>
  </w:style>
  <w:style w:type="character" w:customStyle="1" w:styleId="ListLabel25">
    <w:name w:val="ListLabel 25"/>
    <w:qFormat/>
    <w:rPr>
      <w:rFonts w:cs="Times New Roman"/>
    </w:rPr>
  </w:style>
  <w:style w:type="character" w:customStyle="1" w:styleId="ListLabel26">
    <w:name w:val="ListLabel 26"/>
    <w:qFormat/>
    <w:rPr>
      <w:rFonts w:cs="Times New Roman"/>
    </w:rPr>
  </w:style>
  <w:style w:type="character" w:customStyle="1" w:styleId="ListLabel27">
    <w:name w:val="ListLabel 27"/>
    <w:qFormat/>
    <w:rPr>
      <w:rFonts w:cs="Times New Roman"/>
    </w:rPr>
  </w:style>
  <w:style w:type="character" w:customStyle="1" w:styleId="ListLabel28">
    <w:name w:val="ListLabel 28"/>
    <w:qFormat/>
    <w:rPr>
      <w:rFonts w:cs="Times New Roman"/>
    </w:rPr>
  </w:style>
  <w:style w:type="character" w:customStyle="1" w:styleId="ListLabel29">
    <w:name w:val="ListLabel 29"/>
    <w:qFormat/>
    <w:rPr>
      <w:rFonts w:cs="Times New Roman"/>
    </w:rPr>
  </w:style>
  <w:style w:type="character" w:customStyle="1" w:styleId="ListLabel30">
    <w:name w:val="ListLabel 30"/>
    <w:qFormat/>
    <w:rPr>
      <w:rFonts w:eastAsia="Times New Roman"/>
    </w:rPr>
  </w:style>
  <w:style w:type="character" w:customStyle="1" w:styleId="ListLabel31">
    <w:name w:val="ListLabel 31"/>
    <w:qFormat/>
    <w:rPr>
      <w:rFonts w:eastAsia="Times New Roman" w:cs="Times New Roman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Courier New"/>
    </w:rPr>
  </w:style>
  <w:style w:type="character" w:customStyle="1" w:styleId="ListLabel34">
    <w:name w:val="ListLabel 34"/>
    <w:qFormat/>
    <w:rPr>
      <w:rFonts w:cs="Courier New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Courier New"/>
    </w:rPr>
  </w:style>
  <w:style w:type="character" w:customStyle="1" w:styleId="ListLabel37">
    <w:name w:val="ListLabel 37"/>
    <w:qFormat/>
    <w:rPr>
      <w:rFonts w:cs="Courier New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Courier New"/>
    </w:rPr>
  </w:style>
  <w:style w:type="character" w:customStyle="1" w:styleId="ListLabel40">
    <w:name w:val="ListLabel 40"/>
    <w:qFormat/>
    <w:rPr>
      <w:rFonts w:cs="Courier New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Courier New"/>
    </w:rPr>
  </w:style>
  <w:style w:type="character" w:customStyle="1" w:styleId="ListLabel43">
    <w:name w:val="ListLabel 43"/>
    <w:qFormat/>
    <w:rPr>
      <w:rFonts w:cs="Courier New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Courier New"/>
    </w:rPr>
  </w:style>
  <w:style w:type="character" w:customStyle="1" w:styleId="ListLabel46">
    <w:name w:val="ListLabel 46"/>
    <w:qFormat/>
    <w:rPr>
      <w:rFonts w:cs="Courier New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Courier New"/>
    </w:rPr>
  </w:style>
  <w:style w:type="character" w:customStyle="1" w:styleId="ListLabel49">
    <w:name w:val="ListLabel 49"/>
    <w:qFormat/>
    <w:rPr>
      <w:rFonts w:cs="Courier New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Courier New"/>
    </w:rPr>
  </w:style>
  <w:style w:type="character" w:customStyle="1" w:styleId="ListLabel52">
    <w:name w:val="ListLabel 52"/>
    <w:qFormat/>
    <w:rPr>
      <w:rFonts w:cs="Courier New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Courier New"/>
    </w:rPr>
  </w:style>
  <w:style w:type="character" w:customStyle="1" w:styleId="ListLabel55">
    <w:name w:val="ListLabel 55"/>
    <w:qFormat/>
    <w:rPr>
      <w:rFonts w:cs="Courier New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Courier New"/>
    </w:rPr>
  </w:style>
  <w:style w:type="character" w:customStyle="1" w:styleId="ListLabel58">
    <w:name w:val="ListLabel 58"/>
    <w:qFormat/>
    <w:rPr>
      <w:rFonts w:cs="Courier New"/>
    </w:rPr>
  </w:style>
  <w:style w:type="character" w:customStyle="1" w:styleId="ListLabel59">
    <w:name w:val="ListLabel 59"/>
    <w:qFormat/>
    <w:rPr>
      <w:rFonts w:eastAsia="Times New Roman" w:cs="Times New Roman"/>
    </w:rPr>
  </w:style>
  <w:style w:type="character" w:customStyle="1" w:styleId="ListLabel60">
    <w:name w:val="ListLabel 60"/>
    <w:qFormat/>
    <w:rPr>
      <w:rFonts w:eastAsia="Times New Roman" w:cs="Times New Roman"/>
    </w:rPr>
  </w:style>
  <w:style w:type="character" w:customStyle="1" w:styleId="ListLabel61">
    <w:name w:val="ListLabel 61"/>
    <w:qFormat/>
    <w:rPr>
      <w:rFonts w:cs="Courier New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Courier New"/>
    </w:rPr>
  </w:style>
  <w:style w:type="character" w:customStyle="1" w:styleId="ListLabel64">
    <w:name w:val="ListLabel 64"/>
    <w:qFormat/>
    <w:rPr>
      <w:rFonts w:eastAsia="Times New Roman" w:cs="Times New Roman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Courier New"/>
    </w:rPr>
  </w:style>
  <w:style w:type="character" w:customStyle="1" w:styleId="ListLabel67">
    <w:name w:val="ListLabel 67"/>
    <w:qFormat/>
    <w:rPr>
      <w:rFonts w:cs="Courier New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Courier New"/>
    </w:rPr>
  </w:style>
  <w:style w:type="character" w:customStyle="1" w:styleId="ListLabel70">
    <w:name w:val="ListLabel 70"/>
    <w:qFormat/>
    <w:rPr>
      <w:rFonts w:cs="Courier New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Courier New"/>
    </w:rPr>
  </w:style>
  <w:style w:type="character" w:customStyle="1" w:styleId="ListLabel73">
    <w:name w:val="ListLabel 73"/>
    <w:qFormat/>
    <w:rPr>
      <w:rFonts w:cs="Courier New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Courier New"/>
    </w:rPr>
  </w:style>
  <w:style w:type="character" w:customStyle="1" w:styleId="ListLabel76">
    <w:name w:val="ListLabel 76"/>
    <w:qFormat/>
    <w:rPr>
      <w:rFonts w:cs="Courier New"/>
    </w:rPr>
  </w:style>
  <w:style w:type="character" w:customStyle="1" w:styleId="Punti">
    <w:name w:val="Punti"/>
    <w:qFormat/>
    <w:rPr>
      <w:rFonts w:ascii="OpenSymbol" w:eastAsia="OpenSymbol" w:hAnsi="OpenSymbol" w:cs="OpenSymbol"/>
    </w:rPr>
  </w:style>
  <w:style w:type="character" w:customStyle="1" w:styleId="ListLabel84">
    <w:name w:val="ListLabel 84"/>
    <w:qFormat/>
    <w:rPr>
      <w:rFonts w:cs="Courier New"/>
    </w:rPr>
  </w:style>
  <w:style w:type="character" w:customStyle="1" w:styleId="ListLabel85">
    <w:name w:val="ListLabel 85"/>
    <w:qFormat/>
    <w:rPr>
      <w:rFonts w:cs="Courier New"/>
    </w:rPr>
  </w:style>
  <w:style w:type="character" w:customStyle="1" w:styleId="ListLabel86">
    <w:name w:val="ListLabel 86"/>
    <w:qFormat/>
    <w:rPr>
      <w:rFonts w:cs="Courier New"/>
    </w:rPr>
  </w:style>
  <w:style w:type="character" w:customStyle="1" w:styleId="ListLabel88">
    <w:name w:val="ListLabel 88"/>
    <w:qFormat/>
    <w:rPr>
      <w:rFonts w:cs="Courier New"/>
    </w:rPr>
  </w:style>
  <w:style w:type="character" w:customStyle="1" w:styleId="ListLabel89">
    <w:name w:val="ListLabel 89"/>
    <w:qFormat/>
    <w:rPr>
      <w:rFonts w:cs="Courier New"/>
    </w:rPr>
  </w:style>
  <w:style w:type="character" w:customStyle="1" w:styleId="ListLabel90">
    <w:name w:val="ListLabel 90"/>
    <w:qFormat/>
    <w:rPr>
      <w:rFonts w:cs="Courier New"/>
    </w:rPr>
  </w:style>
  <w:style w:type="character" w:customStyle="1" w:styleId="ListLabel91">
    <w:name w:val="ListLabel 91"/>
    <w:qFormat/>
    <w:rPr>
      <w:rFonts w:ascii="Book Antiqua" w:hAnsi="Book Antiqua" w:cs="Symbol"/>
    </w:rPr>
  </w:style>
  <w:style w:type="character" w:customStyle="1" w:styleId="ListLabel92">
    <w:name w:val="ListLabel 92"/>
    <w:qFormat/>
    <w:rPr>
      <w:rFonts w:cs="Courier New"/>
    </w:rPr>
  </w:style>
  <w:style w:type="character" w:customStyle="1" w:styleId="ListLabel93">
    <w:name w:val="ListLabel 93"/>
    <w:qFormat/>
    <w:rPr>
      <w:rFonts w:cs="Wingdings"/>
    </w:rPr>
  </w:style>
  <w:style w:type="character" w:customStyle="1" w:styleId="ListLabel94">
    <w:name w:val="ListLabel 94"/>
    <w:qFormat/>
    <w:rPr>
      <w:rFonts w:cs="Symbol"/>
    </w:rPr>
  </w:style>
  <w:style w:type="character" w:customStyle="1" w:styleId="ListLabel95">
    <w:name w:val="ListLabel 95"/>
    <w:qFormat/>
    <w:rPr>
      <w:rFonts w:cs="Courier New"/>
    </w:rPr>
  </w:style>
  <w:style w:type="character" w:customStyle="1" w:styleId="ListLabel96">
    <w:name w:val="ListLabel 96"/>
    <w:qFormat/>
    <w:rPr>
      <w:rFonts w:cs="Wingdings"/>
    </w:rPr>
  </w:style>
  <w:style w:type="character" w:customStyle="1" w:styleId="ListLabel97">
    <w:name w:val="ListLabel 97"/>
    <w:qFormat/>
    <w:rPr>
      <w:rFonts w:cs="Symbol"/>
    </w:rPr>
  </w:style>
  <w:style w:type="character" w:customStyle="1" w:styleId="ListLabel98">
    <w:name w:val="ListLabel 98"/>
    <w:qFormat/>
    <w:rPr>
      <w:rFonts w:cs="Courier New"/>
    </w:rPr>
  </w:style>
  <w:style w:type="character" w:customStyle="1" w:styleId="ListLabel99">
    <w:name w:val="ListLabel 99"/>
    <w:qFormat/>
    <w:rPr>
      <w:rFonts w:cs="Wingdings"/>
    </w:rPr>
  </w:style>
  <w:style w:type="character" w:customStyle="1" w:styleId="ListLabel100">
    <w:name w:val="ListLabel 100"/>
    <w:qFormat/>
    <w:rPr>
      <w:rFonts w:ascii="Book Antiqua" w:hAnsi="Book Antiqua" w:cs="Symbol"/>
      <w:b/>
      <w:sz w:val="20"/>
    </w:rPr>
  </w:style>
  <w:style w:type="character" w:customStyle="1" w:styleId="ListLabel101">
    <w:name w:val="ListLabel 101"/>
    <w:qFormat/>
    <w:rPr>
      <w:rFonts w:cs="Courier New"/>
    </w:rPr>
  </w:style>
  <w:style w:type="character" w:customStyle="1" w:styleId="ListLabel102">
    <w:name w:val="ListLabel 102"/>
    <w:qFormat/>
    <w:rPr>
      <w:rFonts w:cs="Wingdings"/>
    </w:rPr>
  </w:style>
  <w:style w:type="character" w:customStyle="1" w:styleId="ListLabel103">
    <w:name w:val="ListLabel 103"/>
    <w:qFormat/>
    <w:rPr>
      <w:rFonts w:cs="Symbol"/>
    </w:rPr>
  </w:style>
  <w:style w:type="character" w:customStyle="1" w:styleId="ListLabel104">
    <w:name w:val="ListLabel 104"/>
    <w:qFormat/>
    <w:rPr>
      <w:rFonts w:cs="Courier New"/>
    </w:rPr>
  </w:style>
  <w:style w:type="character" w:customStyle="1" w:styleId="ListLabel105">
    <w:name w:val="ListLabel 105"/>
    <w:qFormat/>
    <w:rPr>
      <w:rFonts w:cs="Wingdings"/>
    </w:rPr>
  </w:style>
  <w:style w:type="character" w:customStyle="1" w:styleId="ListLabel106">
    <w:name w:val="ListLabel 106"/>
    <w:qFormat/>
    <w:rPr>
      <w:rFonts w:cs="Symbol"/>
    </w:rPr>
  </w:style>
  <w:style w:type="character" w:customStyle="1" w:styleId="ListLabel107">
    <w:name w:val="ListLabel 107"/>
    <w:qFormat/>
    <w:rPr>
      <w:rFonts w:cs="Courier New"/>
    </w:rPr>
  </w:style>
  <w:style w:type="character" w:customStyle="1" w:styleId="ListLabel108">
    <w:name w:val="ListLabel 108"/>
    <w:qFormat/>
    <w:rPr>
      <w:rFonts w:cs="Wingdings"/>
    </w:rPr>
  </w:style>
  <w:style w:type="character" w:customStyle="1" w:styleId="ListLabel109">
    <w:name w:val="ListLabel 109"/>
    <w:qFormat/>
    <w:rPr>
      <w:rFonts w:ascii="Book Antiqua" w:hAnsi="Book Antiqua" w:cs="Symbol"/>
      <w:b/>
      <w:sz w:val="20"/>
    </w:rPr>
  </w:style>
  <w:style w:type="character" w:customStyle="1" w:styleId="ListLabel110">
    <w:name w:val="ListLabel 110"/>
    <w:qFormat/>
    <w:rPr>
      <w:rFonts w:ascii="Book Antiqua" w:hAnsi="Book Antiqua" w:cs="Symbol"/>
    </w:rPr>
  </w:style>
  <w:style w:type="character" w:customStyle="1" w:styleId="ListLabel111">
    <w:name w:val="ListLabel 111"/>
    <w:qFormat/>
    <w:rPr>
      <w:rFonts w:cs="Courier New"/>
    </w:rPr>
  </w:style>
  <w:style w:type="character" w:customStyle="1" w:styleId="ListLabel112">
    <w:name w:val="ListLabel 112"/>
    <w:qFormat/>
    <w:rPr>
      <w:rFonts w:cs="Wingdings"/>
    </w:rPr>
  </w:style>
  <w:style w:type="character" w:customStyle="1" w:styleId="ListLabel113">
    <w:name w:val="ListLabel 113"/>
    <w:qFormat/>
    <w:rPr>
      <w:rFonts w:cs="Symbol"/>
    </w:rPr>
  </w:style>
  <w:style w:type="character" w:customStyle="1" w:styleId="ListLabel114">
    <w:name w:val="ListLabel 114"/>
    <w:qFormat/>
    <w:rPr>
      <w:rFonts w:cs="Courier New"/>
    </w:rPr>
  </w:style>
  <w:style w:type="character" w:customStyle="1" w:styleId="ListLabel115">
    <w:name w:val="ListLabel 115"/>
    <w:qFormat/>
    <w:rPr>
      <w:rFonts w:cs="Wingdings"/>
    </w:rPr>
  </w:style>
  <w:style w:type="character" w:customStyle="1" w:styleId="ListLabel116">
    <w:name w:val="ListLabel 116"/>
    <w:qFormat/>
    <w:rPr>
      <w:rFonts w:cs="Symbol"/>
    </w:rPr>
  </w:style>
  <w:style w:type="character" w:customStyle="1" w:styleId="ListLabel117">
    <w:name w:val="ListLabel 117"/>
    <w:qFormat/>
    <w:rPr>
      <w:rFonts w:cs="Courier New"/>
    </w:rPr>
  </w:style>
  <w:style w:type="character" w:customStyle="1" w:styleId="ListLabel118">
    <w:name w:val="ListLabel 118"/>
    <w:qFormat/>
    <w:rPr>
      <w:rFonts w:cs="Wingdings"/>
    </w:rPr>
  </w:style>
  <w:style w:type="character" w:customStyle="1" w:styleId="ListLabel119">
    <w:name w:val="ListLabel 119"/>
    <w:qFormat/>
    <w:rPr>
      <w:rFonts w:ascii="Book Antiqua" w:hAnsi="Book Antiqua" w:cs="Symbol"/>
    </w:rPr>
  </w:style>
  <w:style w:type="character" w:customStyle="1" w:styleId="ListLabel120">
    <w:name w:val="ListLabel 120"/>
    <w:qFormat/>
    <w:rPr>
      <w:rFonts w:cs="Courier New"/>
    </w:rPr>
  </w:style>
  <w:style w:type="character" w:customStyle="1" w:styleId="ListLabel121">
    <w:name w:val="ListLabel 121"/>
    <w:qFormat/>
    <w:rPr>
      <w:rFonts w:cs="Wingdings"/>
    </w:rPr>
  </w:style>
  <w:style w:type="character" w:customStyle="1" w:styleId="ListLabel122">
    <w:name w:val="ListLabel 122"/>
    <w:qFormat/>
    <w:rPr>
      <w:rFonts w:cs="Symbol"/>
    </w:rPr>
  </w:style>
  <w:style w:type="character" w:customStyle="1" w:styleId="ListLabel123">
    <w:name w:val="ListLabel 123"/>
    <w:qFormat/>
    <w:rPr>
      <w:rFonts w:cs="Courier New"/>
    </w:rPr>
  </w:style>
  <w:style w:type="character" w:customStyle="1" w:styleId="ListLabel124">
    <w:name w:val="ListLabel 124"/>
    <w:qFormat/>
    <w:rPr>
      <w:rFonts w:cs="Wingdings"/>
    </w:rPr>
  </w:style>
  <w:style w:type="character" w:customStyle="1" w:styleId="ListLabel125">
    <w:name w:val="ListLabel 125"/>
    <w:qFormat/>
    <w:rPr>
      <w:rFonts w:cs="Symbol"/>
    </w:rPr>
  </w:style>
  <w:style w:type="character" w:customStyle="1" w:styleId="ListLabel126">
    <w:name w:val="ListLabel 126"/>
    <w:qFormat/>
    <w:rPr>
      <w:rFonts w:cs="Courier New"/>
    </w:rPr>
  </w:style>
  <w:style w:type="character" w:customStyle="1" w:styleId="ListLabel127">
    <w:name w:val="ListLabel 127"/>
    <w:qFormat/>
    <w:rPr>
      <w:rFonts w:cs="Wingdings"/>
    </w:rPr>
  </w:style>
  <w:style w:type="character" w:customStyle="1" w:styleId="ListLabel128">
    <w:name w:val="ListLabel 128"/>
    <w:qFormat/>
    <w:rPr>
      <w:rFonts w:cs="OpenSymbol"/>
    </w:rPr>
  </w:style>
  <w:style w:type="character" w:customStyle="1" w:styleId="ListLabel129">
    <w:name w:val="ListLabel 129"/>
    <w:qFormat/>
    <w:rPr>
      <w:rFonts w:cs="OpenSymbol"/>
    </w:rPr>
  </w:style>
  <w:style w:type="character" w:customStyle="1" w:styleId="ListLabel130">
    <w:name w:val="ListLabel 130"/>
    <w:qFormat/>
    <w:rPr>
      <w:rFonts w:cs="OpenSymbol"/>
    </w:rPr>
  </w:style>
  <w:style w:type="character" w:customStyle="1" w:styleId="ListLabel131">
    <w:name w:val="ListLabel 131"/>
    <w:qFormat/>
    <w:rPr>
      <w:rFonts w:cs="OpenSymbol"/>
    </w:rPr>
  </w:style>
  <w:style w:type="character" w:customStyle="1" w:styleId="ListLabel132">
    <w:name w:val="ListLabel 132"/>
    <w:qFormat/>
    <w:rPr>
      <w:rFonts w:cs="OpenSymbol"/>
    </w:rPr>
  </w:style>
  <w:style w:type="character" w:customStyle="1" w:styleId="ListLabel133">
    <w:name w:val="ListLabel 133"/>
    <w:qFormat/>
    <w:rPr>
      <w:rFonts w:cs="OpenSymbol"/>
    </w:rPr>
  </w:style>
  <w:style w:type="character" w:customStyle="1" w:styleId="ListLabel134">
    <w:name w:val="ListLabel 134"/>
    <w:qFormat/>
    <w:rPr>
      <w:rFonts w:cs="OpenSymbol"/>
    </w:rPr>
  </w:style>
  <w:style w:type="character" w:customStyle="1" w:styleId="ListLabel135">
    <w:name w:val="ListLabel 135"/>
    <w:qFormat/>
    <w:rPr>
      <w:rFonts w:cs="OpenSymbol"/>
    </w:rPr>
  </w:style>
  <w:style w:type="character" w:customStyle="1" w:styleId="ListLabel136">
    <w:name w:val="ListLabel 136"/>
    <w:qFormat/>
    <w:rPr>
      <w:rFonts w:cs="OpenSymbol"/>
    </w:rPr>
  </w:style>
  <w:style w:type="character" w:customStyle="1" w:styleId="ListLabel137">
    <w:name w:val="ListLabel 137"/>
    <w:qFormat/>
    <w:rPr>
      <w:rFonts w:ascii="Book Antiqua" w:hAnsi="Book Antiqua" w:cs="Symbol"/>
      <w:b/>
      <w:sz w:val="20"/>
    </w:rPr>
  </w:style>
  <w:style w:type="character" w:customStyle="1" w:styleId="ListLabel138">
    <w:name w:val="ListLabel 138"/>
    <w:qFormat/>
    <w:rPr>
      <w:rFonts w:cs="Courier New"/>
    </w:rPr>
  </w:style>
  <w:style w:type="character" w:customStyle="1" w:styleId="ListLabel139">
    <w:name w:val="ListLabel 139"/>
    <w:qFormat/>
    <w:rPr>
      <w:rFonts w:cs="Wingdings"/>
    </w:rPr>
  </w:style>
  <w:style w:type="character" w:customStyle="1" w:styleId="ListLabel140">
    <w:name w:val="ListLabel 140"/>
    <w:qFormat/>
    <w:rPr>
      <w:rFonts w:cs="Symbol"/>
    </w:rPr>
  </w:style>
  <w:style w:type="character" w:customStyle="1" w:styleId="ListLabel141">
    <w:name w:val="ListLabel 141"/>
    <w:qFormat/>
    <w:rPr>
      <w:rFonts w:cs="Courier New"/>
    </w:rPr>
  </w:style>
  <w:style w:type="character" w:customStyle="1" w:styleId="ListLabel142">
    <w:name w:val="ListLabel 142"/>
    <w:qFormat/>
    <w:rPr>
      <w:rFonts w:cs="Wingdings"/>
    </w:rPr>
  </w:style>
  <w:style w:type="character" w:customStyle="1" w:styleId="ListLabel143">
    <w:name w:val="ListLabel 143"/>
    <w:qFormat/>
    <w:rPr>
      <w:rFonts w:cs="Symbol"/>
    </w:rPr>
  </w:style>
  <w:style w:type="character" w:customStyle="1" w:styleId="ListLabel144">
    <w:name w:val="ListLabel 144"/>
    <w:qFormat/>
    <w:rPr>
      <w:rFonts w:cs="Courier New"/>
    </w:rPr>
  </w:style>
  <w:style w:type="character" w:customStyle="1" w:styleId="ListLabel145">
    <w:name w:val="ListLabel 145"/>
    <w:qFormat/>
    <w:rPr>
      <w:rFonts w:cs="Wingdings"/>
    </w:rPr>
  </w:style>
  <w:style w:type="character" w:customStyle="1" w:styleId="ListLabel146">
    <w:name w:val="ListLabel 146"/>
    <w:qFormat/>
    <w:rPr>
      <w:rFonts w:ascii="Book Antiqua" w:hAnsi="Book Antiqua" w:cs="Symbol"/>
      <w:b/>
      <w:sz w:val="18"/>
    </w:rPr>
  </w:style>
  <w:style w:type="character" w:customStyle="1" w:styleId="ListLabel175">
    <w:name w:val="ListLabel 175"/>
    <w:qFormat/>
    <w:rPr>
      <w:rFonts w:ascii="Book Antiqua" w:hAnsi="Book Antiqua" w:cs="Wingdings"/>
      <w:sz w:val="18"/>
    </w:rPr>
  </w:style>
  <w:style w:type="character" w:customStyle="1" w:styleId="ListLabel174">
    <w:name w:val="ListLabel 174"/>
    <w:qFormat/>
    <w:rPr>
      <w:rFonts w:ascii="Book Antiqua" w:hAnsi="Book Antiqua" w:cs="Wingdings"/>
      <w:sz w:val="18"/>
    </w:rPr>
  </w:style>
  <w:style w:type="character" w:customStyle="1" w:styleId="ListLabel173">
    <w:name w:val="ListLabel 173"/>
    <w:qFormat/>
    <w:rPr>
      <w:rFonts w:cs="Wingdings"/>
    </w:rPr>
  </w:style>
  <w:style w:type="character" w:customStyle="1" w:styleId="ListLabel172">
    <w:name w:val="ListLabel 172"/>
    <w:qFormat/>
    <w:rPr>
      <w:rFonts w:cs="Courier New"/>
    </w:rPr>
  </w:style>
  <w:style w:type="character" w:customStyle="1" w:styleId="ListLabel171">
    <w:name w:val="ListLabel 171"/>
    <w:qFormat/>
    <w:rPr>
      <w:rFonts w:cs="Symbol"/>
    </w:rPr>
  </w:style>
  <w:style w:type="character" w:customStyle="1" w:styleId="ListLabel170">
    <w:name w:val="ListLabel 170"/>
    <w:qFormat/>
    <w:rPr>
      <w:rFonts w:cs="Wingdings"/>
    </w:rPr>
  </w:style>
  <w:style w:type="character" w:customStyle="1" w:styleId="ListLabel169">
    <w:name w:val="ListLabel 169"/>
    <w:qFormat/>
    <w:rPr>
      <w:rFonts w:cs="Courier New"/>
    </w:rPr>
  </w:style>
  <w:style w:type="character" w:customStyle="1" w:styleId="ListLabel168">
    <w:name w:val="ListLabel 168"/>
    <w:qFormat/>
    <w:rPr>
      <w:rFonts w:cs="Symbol"/>
    </w:rPr>
  </w:style>
  <w:style w:type="character" w:customStyle="1" w:styleId="ListLabel167">
    <w:name w:val="ListLabel 167"/>
    <w:qFormat/>
    <w:rPr>
      <w:rFonts w:cs="Wingdings"/>
    </w:rPr>
  </w:style>
  <w:style w:type="character" w:customStyle="1" w:styleId="ListLabel166">
    <w:name w:val="ListLabel 166"/>
    <w:qFormat/>
    <w:rPr>
      <w:rFonts w:cs="Courier New"/>
    </w:rPr>
  </w:style>
  <w:style w:type="character" w:customStyle="1" w:styleId="ListLabel165">
    <w:name w:val="ListLabel 165"/>
    <w:qFormat/>
    <w:rPr>
      <w:rFonts w:ascii="Book Antiqua" w:hAnsi="Book Antiqua" w:cs="Wingdings"/>
      <w:sz w:val="18"/>
    </w:rPr>
  </w:style>
  <w:style w:type="character" w:customStyle="1" w:styleId="ListLabel164">
    <w:name w:val="ListLabel 164"/>
    <w:qFormat/>
    <w:rPr>
      <w:rFonts w:cs="Wingdings"/>
    </w:rPr>
  </w:style>
  <w:style w:type="character" w:customStyle="1" w:styleId="ListLabel163">
    <w:name w:val="ListLabel 163"/>
    <w:qFormat/>
    <w:rPr>
      <w:rFonts w:cs="Courier New"/>
    </w:rPr>
  </w:style>
  <w:style w:type="character" w:customStyle="1" w:styleId="ListLabel162">
    <w:name w:val="ListLabel 162"/>
    <w:qFormat/>
    <w:rPr>
      <w:rFonts w:cs="Symbol"/>
    </w:rPr>
  </w:style>
  <w:style w:type="character" w:customStyle="1" w:styleId="ListLabel161">
    <w:name w:val="ListLabel 161"/>
    <w:qFormat/>
    <w:rPr>
      <w:rFonts w:cs="Wingdings"/>
    </w:rPr>
  </w:style>
  <w:style w:type="character" w:customStyle="1" w:styleId="ListLabel160">
    <w:name w:val="ListLabel 160"/>
    <w:qFormat/>
    <w:rPr>
      <w:rFonts w:cs="Courier New"/>
    </w:rPr>
  </w:style>
  <w:style w:type="character" w:customStyle="1" w:styleId="ListLabel159">
    <w:name w:val="ListLabel 159"/>
    <w:qFormat/>
    <w:rPr>
      <w:rFonts w:cs="Symbol"/>
    </w:rPr>
  </w:style>
  <w:style w:type="character" w:customStyle="1" w:styleId="ListLabel158">
    <w:name w:val="ListLabel 158"/>
    <w:qFormat/>
    <w:rPr>
      <w:rFonts w:cs="Wingdings"/>
    </w:rPr>
  </w:style>
  <w:style w:type="character" w:customStyle="1" w:styleId="ListLabel157">
    <w:name w:val="ListLabel 157"/>
    <w:qFormat/>
    <w:rPr>
      <w:rFonts w:cs="Courier New"/>
    </w:rPr>
  </w:style>
  <w:style w:type="character" w:customStyle="1" w:styleId="ListLabel156">
    <w:name w:val="ListLabel 156"/>
    <w:qFormat/>
    <w:rPr>
      <w:rFonts w:ascii="Book Antiqua" w:hAnsi="Book Antiqua" w:cs="Symbol"/>
      <w:sz w:val="18"/>
    </w:rPr>
  </w:style>
  <w:style w:type="character" w:customStyle="1" w:styleId="ListLabel155">
    <w:name w:val="ListLabel 155"/>
    <w:qFormat/>
    <w:rPr>
      <w:rFonts w:cs="Wingdings"/>
    </w:rPr>
  </w:style>
  <w:style w:type="character" w:customStyle="1" w:styleId="ListLabel154">
    <w:name w:val="ListLabel 154"/>
    <w:qFormat/>
    <w:rPr>
      <w:rFonts w:cs="Courier New"/>
    </w:rPr>
  </w:style>
  <w:style w:type="character" w:customStyle="1" w:styleId="ListLabel153">
    <w:name w:val="ListLabel 153"/>
    <w:qFormat/>
    <w:rPr>
      <w:rFonts w:cs="Symbol"/>
    </w:rPr>
  </w:style>
  <w:style w:type="character" w:customStyle="1" w:styleId="ListLabel152">
    <w:name w:val="ListLabel 152"/>
    <w:qFormat/>
    <w:rPr>
      <w:rFonts w:cs="Wingdings"/>
    </w:rPr>
  </w:style>
  <w:style w:type="character" w:customStyle="1" w:styleId="ListLabel151">
    <w:name w:val="ListLabel 151"/>
    <w:qFormat/>
    <w:rPr>
      <w:rFonts w:cs="Courier New"/>
    </w:rPr>
  </w:style>
  <w:style w:type="character" w:customStyle="1" w:styleId="ListLabel150">
    <w:name w:val="ListLabel 150"/>
    <w:qFormat/>
    <w:rPr>
      <w:rFonts w:cs="Symbol"/>
    </w:rPr>
  </w:style>
  <w:style w:type="character" w:customStyle="1" w:styleId="ListLabel149">
    <w:name w:val="ListLabel 149"/>
    <w:qFormat/>
    <w:rPr>
      <w:rFonts w:cs="Wingdings"/>
    </w:rPr>
  </w:style>
  <w:style w:type="character" w:customStyle="1" w:styleId="ListLabel148">
    <w:name w:val="ListLabel 148"/>
    <w:qFormat/>
    <w:rPr>
      <w:rFonts w:cs="Courier New"/>
    </w:rPr>
  </w:style>
  <w:style w:type="character" w:customStyle="1" w:styleId="ListLabel147">
    <w:name w:val="ListLabel 147"/>
    <w:qFormat/>
    <w:rPr>
      <w:rFonts w:ascii="Book Antiqua" w:hAnsi="Book Antiqua" w:cs="Symbol"/>
      <w:sz w:val="18"/>
    </w:rPr>
  </w:style>
  <w:style w:type="character" w:customStyle="1" w:styleId="ListLabel176">
    <w:name w:val="ListLabel 176"/>
    <w:qFormat/>
    <w:rPr>
      <w:rFonts w:ascii="Book Antiqua" w:hAnsi="Book Antiqua" w:cs="Symbol"/>
      <w:b/>
      <w:sz w:val="20"/>
    </w:rPr>
  </w:style>
  <w:style w:type="character" w:customStyle="1" w:styleId="ListLabel177">
    <w:name w:val="ListLabel 177"/>
    <w:qFormat/>
    <w:rPr>
      <w:rFonts w:cs="Courier New"/>
    </w:rPr>
  </w:style>
  <w:style w:type="character" w:customStyle="1" w:styleId="ListLabel178">
    <w:name w:val="ListLabel 178"/>
    <w:qFormat/>
    <w:rPr>
      <w:rFonts w:cs="Wingdings"/>
    </w:rPr>
  </w:style>
  <w:style w:type="character" w:customStyle="1" w:styleId="ListLabel179">
    <w:name w:val="ListLabel 179"/>
    <w:qFormat/>
    <w:rPr>
      <w:rFonts w:cs="Symbol"/>
    </w:rPr>
  </w:style>
  <w:style w:type="character" w:customStyle="1" w:styleId="ListLabel180">
    <w:name w:val="ListLabel 180"/>
    <w:qFormat/>
    <w:rPr>
      <w:rFonts w:cs="Courier New"/>
    </w:rPr>
  </w:style>
  <w:style w:type="character" w:customStyle="1" w:styleId="ListLabel181">
    <w:name w:val="ListLabel 181"/>
    <w:qFormat/>
    <w:rPr>
      <w:rFonts w:cs="Wingdings"/>
    </w:rPr>
  </w:style>
  <w:style w:type="character" w:customStyle="1" w:styleId="ListLabel182">
    <w:name w:val="ListLabel 182"/>
    <w:qFormat/>
    <w:rPr>
      <w:rFonts w:cs="Symbol"/>
    </w:rPr>
  </w:style>
  <w:style w:type="character" w:customStyle="1" w:styleId="ListLabel183">
    <w:name w:val="ListLabel 183"/>
    <w:qFormat/>
    <w:rPr>
      <w:rFonts w:cs="Courier New"/>
    </w:rPr>
  </w:style>
  <w:style w:type="character" w:customStyle="1" w:styleId="ListLabel184">
    <w:name w:val="ListLabel 184"/>
    <w:qFormat/>
    <w:rPr>
      <w:rFonts w:cs="Wingdings"/>
    </w:rPr>
  </w:style>
  <w:style w:type="character" w:customStyle="1" w:styleId="ListLabel185">
    <w:name w:val="ListLabel 185"/>
    <w:qFormat/>
    <w:rPr>
      <w:rFonts w:ascii="Book Antiqua" w:hAnsi="Book Antiqua" w:cs="Symbol"/>
      <w:b/>
      <w:sz w:val="18"/>
    </w:rPr>
  </w:style>
  <w:style w:type="paragraph" w:customStyle="1" w:styleId="Titolo10">
    <w:name w:val="Titolo1"/>
    <w:basedOn w:val="Normale"/>
    <w:next w:val="Corpotesto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Indice">
    <w:name w:val="Indice"/>
    <w:basedOn w:val="Normale"/>
    <w:qFormat/>
    <w:pPr>
      <w:suppressLineNumbers/>
    </w:pPr>
    <w:rPr>
      <w:rFonts w:cs="Lucida Sans"/>
    </w:rPr>
  </w:style>
  <w:style w:type="paragraph" w:styleId="Paragrafoelenco">
    <w:name w:val="List Paragraph"/>
    <w:basedOn w:val="Normale"/>
    <w:qFormat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/>
      <w:sz w:val="20"/>
      <w:szCs w:val="20"/>
      <w:lang w:eastAsia="zh-CN"/>
    </w:rPr>
  </w:style>
  <w:style w:type="paragraph" w:styleId="Nessunaspaziatura">
    <w:name w:val="No Spacing"/>
    <w:qFormat/>
    <w:pPr>
      <w:overflowPunct w:val="0"/>
    </w:pPr>
    <w:rPr>
      <w:rFonts w:ascii="Calibri" w:eastAsia="Calibri" w:hAnsi="Calibri" w:cs="Times New Roman"/>
      <w:color w:val="00000A"/>
      <w:sz w:val="22"/>
      <w:szCs w:val="22"/>
      <w:lang w:eastAsia="en-US"/>
    </w:rPr>
  </w:style>
  <w:style w:type="paragraph" w:customStyle="1" w:styleId="Contenutotabella">
    <w:name w:val="Contenuto tabella"/>
    <w:basedOn w:val="Normale"/>
    <w:qFormat/>
    <w:pPr>
      <w:suppressLineNumbers/>
    </w:pPr>
  </w:style>
  <w:style w:type="paragraph" w:customStyle="1" w:styleId="Default">
    <w:name w:val="Default"/>
    <w:qFormat/>
    <w:pPr>
      <w:widowControl w:val="0"/>
      <w:overflowPunct w:val="0"/>
    </w:pPr>
    <w:rPr>
      <w:rFonts w:ascii="Times New Roman" w:eastAsia="Times New Roman" w:hAnsi="Times New Roman" w:cs="Times New Roman"/>
      <w:color w:val="00000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938</Words>
  <Characters>5352</Characters>
  <Application>Microsoft Office Word</Application>
  <DocSecurity>0</DocSecurity>
  <Lines>44</Lines>
  <Paragraphs>12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anna briguglio</cp:lastModifiedBy>
  <cp:revision>14</cp:revision>
  <cp:lastPrinted>2015-10-23T16:59:00Z</cp:lastPrinted>
  <dcterms:created xsi:type="dcterms:W3CDTF">2021-11-10T15:59:00Z</dcterms:created>
  <dcterms:modified xsi:type="dcterms:W3CDTF">2023-09-19T20:20:00Z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  <property fmtid="{D5CDD505-2E9C-101B-9397-08002B2CF9AE}" pid="8" name="KSOProductBuildVer">
    <vt:lpwstr>1033-11.2.0.9431</vt:lpwstr>
  </property>
</Properties>
</file>